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A128" w14:textId="40E8CCAD" w:rsidR="003147DF" w:rsidRDefault="003147DF" w:rsidP="004C681F">
      <w:pPr>
        <w:pStyle w:val="Nagwek"/>
        <w:jc w:val="center"/>
        <w:rPr>
          <w:rFonts w:ascii="Verdana" w:hAnsi="Verdana" w:cstheme="minorHAnsi"/>
          <w:b/>
          <w:sz w:val="20"/>
        </w:rPr>
      </w:pPr>
    </w:p>
    <w:p w14:paraId="3E00E336" w14:textId="77777777" w:rsidR="00483684" w:rsidRDefault="00483684" w:rsidP="004C681F">
      <w:pPr>
        <w:pStyle w:val="Nagwek"/>
        <w:jc w:val="center"/>
        <w:rPr>
          <w:rFonts w:ascii="Verdana" w:hAnsi="Verdana" w:cstheme="minorHAnsi"/>
          <w:b/>
          <w:sz w:val="20"/>
        </w:rPr>
      </w:pPr>
    </w:p>
    <w:p w14:paraId="04A30C43" w14:textId="32521E25" w:rsidR="009444A3" w:rsidRDefault="009444A3" w:rsidP="003147DF">
      <w:pPr>
        <w:pStyle w:val="Nagwek"/>
        <w:rPr>
          <w:rFonts w:ascii="Verdana" w:hAnsi="Verdana"/>
          <w:sz w:val="16"/>
          <w:szCs w:val="16"/>
        </w:rPr>
      </w:pPr>
      <w:r w:rsidRPr="009444A3">
        <w:rPr>
          <w:rFonts w:ascii="Verdana" w:hAnsi="Verdana"/>
          <w:sz w:val="16"/>
          <w:szCs w:val="16"/>
        </w:rPr>
        <w:t>Zał. nr 2.</w:t>
      </w:r>
      <w:r>
        <w:rPr>
          <w:rFonts w:ascii="Verdana" w:hAnsi="Verdana"/>
          <w:sz w:val="16"/>
          <w:szCs w:val="16"/>
        </w:rPr>
        <w:t>2</w:t>
      </w:r>
      <w:r w:rsidRPr="009444A3">
        <w:rPr>
          <w:rFonts w:ascii="Verdana" w:hAnsi="Verdana"/>
          <w:sz w:val="16"/>
          <w:szCs w:val="16"/>
        </w:rPr>
        <w:t xml:space="preserve"> do Formularza ofertowego - </w:t>
      </w:r>
      <w:r w:rsidR="003147DF" w:rsidRPr="00C92B74">
        <w:rPr>
          <w:rFonts w:ascii="Verdana" w:hAnsi="Verdana"/>
          <w:sz w:val="16"/>
          <w:szCs w:val="16"/>
        </w:rPr>
        <w:t xml:space="preserve">Specyfikacja parametrów łączy internetowych oraz określenie standardu </w:t>
      </w:r>
    </w:p>
    <w:p w14:paraId="0F2A4117" w14:textId="76ABCF50" w:rsidR="003147DF" w:rsidRDefault="009444A3" w:rsidP="003147DF">
      <w:pPr>
        <w:pStyle w:val="Nagwek"/>
      </w:pPr>
      <w:r>
        <w:rPr>
          <w:rFonts w:ascii="Verdana" w:hAnsi="Verdana"/>
          <w:sz w:val="16"/>
          <w:szCs w:val="16"/>
        </w:rPr>
        <w:t xml:space="preserve">                                                         </w:t>
      </w:r>
      <w:r w:rsidR="003147DF" w:rsidRPr="00C92B74">
        <w:rPr>
          <w:rFonts w:ascii="Verdana" w:hAnsi="Verdana"/>
          <w:sz w:val="16"/>
          <w:szCs w:val="16"/>
        </w:rPr>
        <w:t>świadczenia usług (gwarancja SLA)</w:t>
      </w:r>
      <w:r w:rsidR="003147DF">
        <w:rPr>
          <w:rFonts w:ascii="Verdana" w:hAnsi="Verdana"/>
          <w:sz w:val="16"/>
          <w:szCs w:val="16"/>
        </w:rPr>
        <w:t>.</w:t>
      </w:r>
    </w:p>
    <w:p w14:paraId="630FCD8B" w14:textId="77777777" w:rsidR="003147DF" w:rsidRDefault="003147DF" w:rsidP="004C681F">
      <w:pPr>
        <w:pStyle w:val="Nagwek"/>
        <w:jc w:val="center"/>
        <w:rPr>
          <w:rFonts w:ascii="Verdana" w:hAnsi="Verdana" w:cstheme="minorHAnsi"/>
          <w:b/>
          <w:sz w:val="20"/>
        </w:rPr>
      </w:pPr>
    </w:p>
    <w:p w14:paraId="5F4BED7A" w14:textId="59FF91CA" w:rsidR="003147DF" w:rsidRDefault="003147DF" w:rsidP="004C681F">
      <w:pPr>
        <w:pStyle w:val="Nagwek"/>
        <w:jc w:val="center"/>
        <w:rPr>
          <w:rFonts w:ascii="Verdana" w:hAnsi="Verdana" w:cstheme="minorHAnsi"/>
          <w:b/>
          <w:sz w:val="20"/>
        </w:rPr>
      </w:pPr>
    </w:p>
    <w:p w14:paraId="3C88C8A0" w14:textId="77777777" w:rsidR="009444A3" w:rsidRDefault="009444A3" w:rsidP="004C681F">
      <w:pPr>
        <w:pStyle w:val="Nagwek"/>
        <w:jc w:val="center"/>
        <w:rPr>
          <w:rFonts w:ascii="Verdana" w:hAnsi="Verdana" w:cstheme="minorHAnsi"/>
          <w:b/>
          <w:sz w:val="20"/>
        </w:rPr>
      </w:pPr>
    </w:p>
    <w:p w14:paraId="7EE23EC1" w14:textId="77777777" w:rsidR="00C92B74" w:rsidRDefault="00C92B74" w:rsidP="004C681F">
      <w:pPr>
        <w:pStyle w:val="Nagwek"/>
        <w:jc w:val="center"/>
        <w:rPr>
          <w:rFonts w:ascii="Verdana" w:hAnsi="Verdana" w:cstheme="minorHAnsi"/>
          <w:b/>
          <w:sz w:val="20"/>
        </w:rPr>
      </w:pPr>
      <w:bookmarkStart w:id="0" w:name="_Hlk130979639"/>
      <w:r w:rsidRPr="00C92B74">
        <w:rPr>
          <w:rFonts w:ascii="Verdana" w:hAnsi="Verdana" w:cstheme="minorHAnsi"/>
          <w:b/>
          <w:sz w:val="20"/>
        </w:rPr>
        <w:t xml:space="preserve">Specyfikacja parametrów łączy internetowych </w:t>
      </w:r>
    </w:p>
    <w:p w14:paraId="488E5F5C" w14:textId="77777777" w:rsidR="004C681F" w:rsidRDefault="00C92B74" w:rsidP="004C681F">
      <w:pPr>
        <w:pStyle w:val="Nagwek"/>
        <w:jc w:val="center"/>
        <w:rPr>
          <w:rFonts w:ascii="Verdana" w:hAnsi="Verdana" w:cstheme="minorHAnsi"/>
          <w:b/>
          <w:sz w:val="20"/>
        </w:rPr>
      </w:pPr>
      <w:r w:rsidRPr="00C92B74">
        <w:rPr>
          <w:rFonts w:ascii="Verdana" w:hAnsi="Verdana" w:cstheme="minorHAnsi"/>
          <w:b/>
          <w:sz w:val="20"/>
        </w:rPr>
        <w:t>oraz określenie standardu świadczenia usług (gwarancja SLA)</w:t>
      </w:r>
    </w:p>
    <w:bookmarkEnd w:id="0"/>
    <w:p w14:paraId="18ED1FF8" w14:textId="77777777" w:rsidR="00C33241" w:rsidRDefault="00C33241" w:rsidP="004C681F">
      <w:pPr>
        <w:pStyle w:val="Nagwek"/>
        <w:jc w:val="center"/>
        <w:rPr>
          <w:rFonts w:ascii="Verdana" w:hAnsi="Verdana" w:cstheme="minorHAnsi"/>
          <w:b/>
          <w:sz w:val="20"/>
        </w:rPr>
      </w:pPr>
    </w:p>
    <w:p w14:paraId="5BF034E0" w14:textId="77777777" w:rsidR="00BB7840" w:rsidRDefault="00BB7840" w:rsidP="004C681F">
      <w:pPr>
        <w:pStyle w:val="Nagwek"/>
        <w:jc w:val="center"/>
        <w:rPr>
          <w:rFonts w:ascii="Verdana" w:hAnsi="Verdana" w:cstheme="minorHAnsi"/>
          <w:b/>
          <w:sz w:val="20"/>
        </w:rPr>
      </w:pPr>
    </w:p>
    <w:p w14:paraId="29294FAA" w14:textId="77777777" w:rsidR="00C33241" w:rsidRDefault="00C33241" w:rsidP="004C681F">
      <w:pPr>
        <w:pStyle w:val="Nagwek"/>
        <w:jc w:val="center"/>
        <w:rPr>
          <w:rFonts w:ascii="Verdana" w:hAnsi="Verdana" w:cstheme="minorHAnsi"/>
          <w:b/>
          <w:sz w:val="20"/>
        </w:rPr>
      </w:pPr>
    </w:p>
    <w:p w14:paraId="30E201E1" w14:textId="62C48932" w:rsidR="004C681F" w:rsidRPr="00101BB3" w:rsidRDefault="0096230D" w:rsidP="004C681F">
      <w:pPr>
        <w:spacing w:line="276" w:lineRule="auto"/>
        <w:rPr>
          <w:rFonts w:ascii="Verdana" w:hAnsi="Verdana" w:cstheme="minorHAnsi"/>
          <w:b/>
          <w:bCs/>
          <w:iCs/>
          <w:sz w:val="20"/>
          <w:szCs w:val="20"/>
        </w:rPr>
      </w:pPr>
      <w:r w:rsidRPr="00101BB3">
        <w:rPr>
          <w:rFonts w:ascii="Verdana" w:hAnsi="Verdana" w:cstheme="minorHAnsi"/>
          <w:b/>
          <w:bCs/>
          <w:iCs/>
          <w:sz w:val="20"/>
          <w:szCs w:val="20"/>
        </w:rPr>
        <w:t xml:space="preserve">Dotyczy </w:t>
      </w:r>
      <w:r w:rsidR="00DE543B" w:rsidRPr="00101BB3">
        <w:rPr>
          <w:rFonts w:ascii="Verdana" w:hAnsi="Verdana" w:cstheme="minorHAnsi"/>
          <w:b/>
          <w:bCs/>
          <w:iCs/>
          <w:sz w:val="20"/>
          <w:szCs w:val="20"/>
        </w:rPr>
        <w:t>…………</w:t>
      </w:r>
      <w:r w:rsidR="004C681F" w:rsidRPr="00101BB3">
        <w:rPr>
          <w:rFonts w:ascii="Verdana" w:hAnsi="Verdana" w:cstheme="minorHAnsi"/>
          <w:b/>
          <w:bCs/>
          <w:iCs/>
          <w:sz w:val="20"/>
          <w:szCs w:val="20"/>
        </w:rPr>
        <w:t xml:space="preserve"> części </w:t>
      </w:r>
      <w:r w:rsidR="006E02DA" w:rsidRPr="00101BB3">
        <w:rPr>
          <w:rFonts w:ascii="Verdana" w:hAnsi="Verdana" w:cstheme="minorHAnsi"/>
          <w:b/>
          <w:bCs/>
          <w:iCs/>
          <w:sz w:val="20"/>
          <w:szCs w:val="20"/>
        </w:rPr>
        <w:t>zamówienia</w:t>
      </w:r>
      <w:r w:rsidR="00101BB3" w:rsidRPr="00101BB3">
        <w:rPr>
          <w:rFonts w:ascii="Verdana" w:hAnsi="Verdana" w:cstheme="minorHAnsi"/>
          <w:b/>
          <w:bCs/>
          <w:iCs/>
          <w:sz w:val="20"/>
          <w:szCs w:val="20"/>
        </w:rPr>
        <w:t>.</w:t>
      </w:r>
    </w:p>
    <w:p w14:paraId="696ED566" w14:textId="77777777" w:rsidR="004C681F" w:rsidRDefault="004C681F" w:rsidP="004C681F">
      <w:pPr>
        <w:spacing w:line="276" w:lineRule="auto"/>
        <w:jc w:val="center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35588C74" w14:textId="77777777" w:rsidR="00226F4A" w:rsidRDefault="00226F4A" w:rsidP="00226F4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308FA">
        <w:rPr>
          <w:rFonts w:ascii="Verdana" w:hAnsi="Verdana"/>
          <w:sz w:val="20"/>
          <w:szCs w:val="20"/>
        </w:rPr>
        <w:t xml:space="preserve">Nr klasyfikacji systemowej </w:t>
      </w:r>
      <w:r>
        <w:rPr>
          <w:rFonts w:ascii="Verdana" w:hAnsi="Verdana"/>
          <w:sz w:val="20"/>
          <w:szCs w:val="20"/>
        </w:rPr>
        <w:t xml:space="preserve">(CPV) </w:t>
      </w:r>
      <w:r w:rsidRPr="007308FA">
        <w:rPr>
          <w:rFonts w:ascii="Verdana" w:hAnsi="Verdana"/>
          <w:sz w:val="20"/>
          <w:szCs w:val="20"/>
        </w:rPr>
        <w:t xml:space="preserve">- </w:t>
      </w:r>
      <w:bookmarkStart w:id="1" w:name="_Hlk228278326"/>
      <w:r w:rsidRPr="00DE4964">
        <w:rPr>
          <w:rFonts w:ascii="Verdana" w:hAnsi="Verdana"/>
          <w:sz w:val="20"/>
          <w:szCs w:val="20"/>
        </w:rPr>
        <w:t>72411000-4</w:t>
      </w:r>
      <w:r>
        <w:rPr>
          <w:rFonts w:ascii="Verdana" w:hAnsi="Verdana"/>
          <w:sz w:val="20"/>
          <w:szCs w:val="20"/>
        </w:rPr>
        <w:t xml:space="preserve">, </w:t>
      </w:r>
      <w:r w:rsidRPr="00DE4964">
        <w:rPr>
          <w:rFonts w:ascii="Verdana" w:hAnsi="Verdana"/>
          <w:sz w:val="20"/>
          <w:szCs w:val="20"/>
        </w:rPr>
        <w:t>64210000-1,</w:t>
      </w:r>
      <w:r>
        <w:rPr>
          <w:rFonts w:ascii="Verdana" w:hAnsi="Verdana"/>
          <w:sz w:val="20"/>
          <w:szCs w:val="20"/>
        </w:rPr>
        <w:t xml:space="preserve"> </w:t>
      </w:r>
      <w:r w:rsidRPr="00DE4964">
        <w:rPr>
          <w:rFonts w:ascii="Verdana" w:hAnsi="Verdana"/>
          <w:sz w:val="20"/>
          <w:szCs w:val="20"/>
        </w:rPr>
        <w:t>32412110-8.</w:t>
      </w:r>
      <w:bookmarkEnd w:id="1"/>
    </w:p>
    <w:p w14:paraId="7FC64733" w14:textId="77777777" w:rsidR="00226F4A" w:rsidRDefault="00226F4A" w:rsidP="004C681F">
      <w:pPr>
        <w:spacing w:before="120" w:after="120"/>
        <w:rPr>
          <w:rFonts w:ascii="Verdana" w:hAnsi="Verdana"/>
          <w:b/>
          <w:sz w:val="20"/>
          <w:szCs w:val="20"/>
        </w:rPr>
      </w:pPr>
    </w:p>
    <w:p w14:paraId="712860CC" w14:textId="12C3E21E" w:rsidR="004C681F" w:rsidRDefault="004C681F" w:rsidP="004C681F">
      <w:pPr>
        <w:spacing w:before="120" w:after="12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Ja, niżej podpisany działając w imieniu i na rzecz …</w:t>
      </w:r>
      <w:r w:rsidRPr="006D7C15">
        <w:rPr>
          <w:rFonts w:ascii="Verdana" w:hAnsi="Verdana"/>
          <w:b/>
          <w:sz w:val="20"/>
          <w:szCs w:val="20"/>
        </w:rPr>
        <w:t>………………</w:t>
      </w:r>
      <w:r>
        <w:rPr>
          <w:rFonts w:ascii="Verdana" w:hAnsi="Verdana"/>
          <w:b/>
          <w:sz w:val="20"/>
          <w:szCs w:val="20"/>
        </w:rPr>
        <w:t>……………………………</w:t>
      </w:r>
    </w:p>
    <w:p w14:paraId="35167562" w14:textId="77777777" w:rsidR="004C681F" w:rsidRDefault="004C681F" w:rsidP="004C681F">
      <w:pPr>
        <w:spacing w:before="120" w:after="12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</w:t>
      </w:r>
      <w:r w:rsidR="00DE543B">
        <w:rPr>
          <w:rFonts w:ascii="Verdana" w:hAnsi="Verdana"/>
          <w:b/>
          <w:sz w:val="20"/>
          <w:szCs w:val="20"/>
        </w:rPr>
        <w:t>……………………………………………………………………………………</w:t>
      </w:r>
    </w:p>
    <w:p w14:paraId="39A2136F" w14:textId="77777777" w:rsidR="004C681F" w:rsidRDefault="004C681F" w:rsidP="004C681F">
      <w:pPr>
        <w:spacing w:before="120" w:after="12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</w:t>
      </w:r>
      <w:r w:rsidR="00DE543B">
        <w:rPr>
          <w:rFonts w:ascii="Verdana" w:hAnsi="Verdana"/>
          <w:b/>
          <w:sz w:val="20"/>
          <w:szCs w:val="20"/>
        </w:rPr>
        <w:t>…………………………………………………………………………………</w:t>
      </w:r>
      <w:r>
        <w:rPr>
          <w:rFonts w:ascii="Verdana" w:hAnsi="Verdana"/>
          <w:b/>
          <w:sz w:val="20"/>
          <w:szCs w:val="20"/>
        </w:rPr>
        <w:t xml:space="preserve"> oferuję:</w:t>
      </w:r>
    </w:p>
    <w:p w14:paraId="19D05335" w14:textId="77777777" w:rsidR="000D0010" w:rsidRDefault="000D0010" w:rsidP="003C5999">
      <w:pPr>
        <w:spacing w:before="120" w:after="120"/>
        <w:rPr>
          <w:rFonts w:ascii="Verdana" w:hAnsi="Verdana"/>
          <w:b/>
          <w:sz w:val="20"/>
          <w:szCs w:val="20"/>
        </w:rPr>
      </w:pPr>
    </w:p>
    <w:p w14:paraId="19D7403C" w14:textId="5B695695" w:rsidR="00BB7840" w:rsidRDefault="004C681F" w:rsidP="00330C81">
      <w:pPr>
        <w:jc w:val="both"/>
        <w:rPr>
          <w:rFonts w:ascii="Verdana" w:hAnsi="Verdana"/>
          <w:sz w:val="20"/>
          <w:szCs w:val="20"/>
        </w:rPr>
      </w:pPr>
      <w:r w:rsidRPr="004C681F">
        <w:rPr>
          <w:rFonts w:ascii="Verdana" w:hAnsi="Verdana" w:cs="Arial"/>
          <w:sz w:val="20"/>
        </w:rPr>
        <w:t>Dostaw</w:t>
      </w:r>
      <w:r>
        <w:rPr>
          <w:rFonts w:ascii="Verdana" w:hAnsi="Verdana" w:cs="Arial"/>
          <w:sz w:val="20"/>
        </w:rPr>
        <w:t>ę</w:t>
      </w:r>
      <w:r w:rsidRPr="004C681F">
        <w:rPr>
          <w:rFonts w:ascii="Verdana" w:hAnsi="Verdana" w:cs="Arial"/>
          <w:sz w:val="20"/>
        </w:rPr>
        <w:t xml:space="preserve"> </w:t>
      </w:r>
      <w:r w:rsidR="00C35905" w:rsidRPr="00D20781">
        <w:rPr>
          <w:rFonts w:ascii="Verdana" w:hAnsi="Verdana" w:cstheme="minorHAnsi"/>
          <w:sz w:val="20"/>
        </w:rPr>
        <w:t>szerokopasmowych, asymetrycznych  łączy internetowych</w:t>
      </w:r>
      <w:r w:rsidRPr="004C681F">
        <w:rPr>
          <w:rFonts w:ascii="Verdana" w:hAnsi="Verdana" w:cs="Arial"/>
          <w:sz w:val="20"/>
        </w:rPr>
        <w:t xml:space="preserve"> na potrzeby Generalnej Dyrekcji Dróg Krajowych i Autostrad Oddział w Lublinie </w:t>
      </w:r>
      <w:r w:rsidR="006E02DA">
        <w:rPr>
          <w:rFonts w:ascii="Verdana" w:hAnsi="Verdana" w:cs="Arial"/>
          <w:sz w:val="20"/>
        </w:rPr>
        <w:t xml:space="preserve">dla </w:t>
      </w:r>
      <w:r w:rsidR="00330C81" w:rsidRPr="00BB446B">
        <w:rPr>
          <w:rFonts w:ascii="Verdana" w:hAnsi="Verdana"/>
          <w:sz w:val="20"/>
          <w:szCs w:val="20"/>
        </w:rPr>
        <w:t>następującej lokalizacji</w:t>
      </w:r>
      <w:r w:rsidR="0096230D">
        <w:rPr>
          <w:rFonts w:ascii="Verdana" w:hAnsi="Verdana"/>
          <w:sz w:val="20"/>
          <w:szCs w:val="20"/>
        </w:rPr>
        <w:t xml:space="preserve">: </w:t>
      </w:r>
    </w:p>
    <w:p w14:paraId="71C7F864" w14:textId="77777777" w:rsidR="001D4467" w:rsidRDefault="001D4467" w:rsidP="00330C81">
      <w:pPr>
        <w:jc w:val="both"/>
        <w:rPr>
          <w:rFonts w:ascii="Verdana" w:hAnsi="Verdana"/>
          <w:sz w:val="20"/>
          <w:szCs w:val="20"/>
        </w:rPr>
      </w:pPr>
    </w:p>
    <w:p w14:paraId="1F90FB52" w14:textId="77777777" w:rsidR="00BB7840" w:rsidRDefault="0096230D" w:rsidP="00330C81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…………………………………………………………………………………………………………………………………………………………,  </w:t>
      </w:r>
    </w:p>
    <w:p w14:paraId="180632B6" w14:textId="77777777" w:rsidR="00BB7840" w:rsidRDefault="00BB7840" w:rsidP="00330C81">
      <w:pPr>
        <w:jc w:val="both"/>
        <w:rPr>
          <w:rFonts w:ascii="Verdana" w:hAnsi="Verdana"/>
          <w:sz w:val="20"/>
          <w:szCs w:val="20"/>
        </w:rPr>
      </w:pPr>
    </w:p>
    <w:p w14:paraId="40D43341" w14:textId="77777777" w:rsidR="00330C81" w:rsidRDefault="006E02DA" w:rsidP="00330C81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dotyczącej</w:t>
      </w:r>
      <w:r w:rsidR="006D7C15">
        <w:rPr>
          <w:rFonts w:ascii="Verdana" w:hAnsi="Verdana"/>
          <w:sz w:val="20"/>
          <w:szCs w:val="20"/>
        </w:rPr>
        <w:t xml:space="preserve"> części</w:t>
      </w:r>
      <w:r w:rsidR="0096230D">
        <w:rPr>
          <w:rFonts w:ascii="Verdana" w:hAnsi="Verdana"/>
          <w:sz w:val="20"/>
          <w:szCs w:val="20"/>
        </w:rPr>
        <w:t>:</w:t>
      </w:r>
      <w:r w:rsidR="006D7C15">
        <w:rPr>
          <w:rFonts w:ascii="Verdana" w:hAnsi="Verdana"/>
          <w:sz w:val="20"/>
          <w:szCs w:val="20"/>
        </w:rPr>
        <w:t xml:space="preserve"> …………………………</w:t>
      </w:r>
      <w:r w:rsidR="0096230D">
        <w:rPr>
          <w:rFonts w:ascii="Verdana" w:hAnsi="Verdana"/>
          <w:sz w:val="20"/>
          <w:szCs w:val="20"/>
        </w:rPr>
        <w:t xml:space="preserve">  </w:t>
      </w:r>
      <w:r w:rsidR="006D7C15">
        <w:rPr>
          <w:rFonts w:ascii="Verdana" w:hAnsi="Verdana"/>
          <w:sz w:val="20"/>
          <w:szCs w:val="20"/>
        </w:rPr>
        <w:t>zamówienia</w:t>
      </w:r>
      <w:r w:rsidR="0096230D">
        <w:rPr>
          <w:rFonts w:ascii="Verdana" w:hAnsi="Verdana"/>
          <w:sz w:val="20"/>
          <w:szCs w:val="20"/>
        </w:rPr>
        <w:t>.</w:t>
      </w:r>
    </w:p>
    <w:p w14:paraId="27BF14DD" w14:textId="77777777" w:rsidR="006D7C15" w:rsidRDefault="006D7C15" w:rsidP="00330C81">
      <w:pPr>
        <w:jc w:val="both"/>
        <w:rPr>
          <w:rFonts w:ascii="Verdana" w:hAnsi="Verdana"/>
          <w:sz w:val="20"/>
          <w:szCs w:val="20"/>
        </w:rPr>
      </w:pPr>
    </w:p>
    <w:p w14:paraId="68902A5D" w14:textId="77777777" w:rsidR="00C92B74" w:rsidRDefault="00C92B74" w:rsidP="00C92B74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3848EE">
        <w:rPr>
          <w:rFonts w:ascii="Verdana" w:hAnsi="Verdana"/>
          <w:b/>
          <w:sz w:val="20"/>
          <w:szCs w:val="20"/>
        </w:rPr>
        <w:t>Oświadczam</w:t>
      </w:r>
      <w:r w:rsidRPr="003848EE">
        <w:rPr>
          <w:rFonts w:ascii="Verdana" w:hAnsi="Verdana"/>
          <w:sz w:val="20"/>
          <w:szCs w:val="20"/>
        </w:rPr>
        <w:t xml:space="preserve">, że </w:t>
      </w:r>
      <w:r w:rsidR="001D4467">
        <w:rPr>
          <w:rFonts w:ascii="Verdana" w:hAnsi="Verdana"/>
          <w:sz w:val="20"/>
          <w:szCs w:val="20"/>
        </w:rPr>
        <w:t>oferowane</w:t>
      </w:r>
      <w:r w:rsidR="00DE3D0E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</w:t>
      </w:r>
      <w:r w:rsidR="00DE3D0E">
        <w:rPr>
          <w:rFonts w:ascii="Verdana" w:hAnsi="Verdana"/>
          <w:sz w:val="20"/>
          <w:szCs w:val="20"/>
        </w:rPr>
        <w:t>asymetryczne</w:t>
      </w:r>
      <w:r w:rsidR="00C95B2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łącze</w:t>
      </w:r>
      <w:r w:rsidRPr="003848EE">
        <w:rPr>
          <w:rFonts w:ascii="Verdana" w:hAnsi="Verdana"/>
          <w:sz w:val="20"/>
          <w:szCs w:val="20"/>
        </w:rPr>
        <w:t xml:space="preserve"> </w:t>
      </w:r>
      <w:r w:rsidR="00C95B2B">
        <w:rPr>
          <w:rFonts w:ascii="Verdana" w:hAnsi="Verdana"/>
          <w:sz w:val="20"/>
          <w:szCs w:val="20"/>
        </w:rPr>
        <w:t xml:space="preserve">internetowe </w:t>
      </w:r>
      <w:r w:rsidRPr="003848EE">
        <w:rPr>
          <w:rFonts w:ascii="Verdana" w:hAnsi="Verdana"/>
          <w:sz w:val="20"/>
          <w:szCs w:val="20"/>
        </w:rPr>
        <w:t>spełnia wszystkie minimalne parametry techniczne oraz wymagania, które ujęte są w poniższ</w:t>
      </w:r>
      <w:r>
        <w:rPr>
          <w:rFonts w:ascii="Verdana" w:hAnsi="Verdana"/>
          <w:sz w:val="20"/>
          <w:szCs w:val="20"/>
        </w:rPr>
        <w:t>ych</w:t>
      </w:r>
      <w:r w:rsidRPr="003848EE">
        <w:rPr>
          <w:rFonts w:ascii="Verdana" w:hAnsi="Verdana"/>
          <w:sz w:val="20"/>
          <w:szCs w:val="20"/>
        </w:rPr>
        <w:t xml:space="preserve"> tabe</w:t>
      </w:r>
      <w:r>
        <w:rPr>
          <w:rFonts w:ascii="Verdana" w:hAnsi="Verdana"/>
          <w:sz w:val="20"/>
          <w:szCs w:val="20"/>
        </w:rPr>
        <w:t xml:space="preserve">lach </w:t>
      </w:r>
      <w:r w:rsidRPr="003848EE">
        <w:rPr>
          <w:rFonts w:ascii="Verdana" w:hAnsi="Verdana"/>
          <w:sz w:val="20"/>
          <w:szCs w:val="20"/>
        </w:rPr>
        <w:t>w kolumnie</w:t>
      </w:r>
      <w:r w:rsidR="00C95B2B">
        <w:rPr>
          <w:rFonts w:ascii="Verdana" w:hAnsi="Verdana"/>
          <w:sz w:val="20"/>
          <w:szCs w:val="20"/>
        </w:rPr>
        <w:t xml:space="preserve"> </w:t>
      </w:r>
      <w:r w:rsidRPr="003848EE">
        <w:rPr>
          <w:rFonts w:ascii="Verdana" w:hAnsi="Verdana"/>
          <w:sz w:val="20"/>
          <w:szCs w:val="20"/>
        </w:rPr>
        <w:t>B</w:t>
      </w:r>
      <w:r>
        <w:rPr>
          <w:rFonts w:ascii="Verdana" w:hAnsi="Verdana"/>
          <w:sz w:val="20"/>
          <w:szCs w:val="20"/>
        </w:rPr>
        <w:t>,</w:t>
      </w:r>
      <w:r w:rsidRPr="003848E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co zostaje potwierdzone zapisami w kolumnie C. </w:t>
      </w:r>
    </w:p>
    <w:p w14:paraId="7DB627F2" w14:textId="77777777" w:rsidR="00C92B74" w:rsidRPr="003848EE" w:rsidRDefault="00C92B74" w:rsidP="00C92B74">
      <w:pPr>
        <w:pStyle w:val="Akapitzlist"/>
        <w:ind w:left="720"/>
        <w:rPr>
          <w:rFonts w:ascii="Verdana" w:hAnsi="Verdana"/>
          <w:sz w:val="20"/>
          <w:szCs w:val="20"/>
        </w:rPr>
      </w:pPr>
      <w:r w:rsidRPr="003848EE">
        <w:rPr>
          <w:rFonts w:ascii="Verdana" w:hAnsi="Verdana"/>
          <w:sz w:val="20"/>
          <w:szCs w:val="20"/>
        </w:rPr>
        <w:t xml:space="preserve">Spełnię także wszelkie warunki </w:t>
      </w:r>
      <w:r w:rsidR="00C95B2B">
        <w:rPr>
          <w:rFonts w:ascii="Verdana" w:hAnsi="Verdana"/>
          <w:sz w:val="20"/>
          <w:szCs w:val="20"/>
        </w:rPr>
        <w:t>instalacji, konfiguracji oraz wsparcia technicznego ze szczególnym uwzględnieniem zapisów</w:t>
      </w:r>
      <w:r w:rsidRPr="003848EE">
        <w:rPr>
          <w:rFonts w:ascii="Verdana" w:hAnsi="Verdana"/>
          <w:sz w:val="20"/>
          <w:szCs w:val="20"/>
        </w:rPr>
        <w:t xml:space="preserve"> gwarancji </w:t>
      </w:r>
      <w:r w:rsidR="00C95B2B">
        <w:rPr>
          <w:rFonts w:ascii="Verdana" w:hAnsi="Verdana"/>
          <w:sz w:val="20"/>
          <w:szCs w:val="20"/>
        </w:rPr>
        <w:t xml:space="preserve">SLA. </w:t>
      </w:r>
    </w:p>
    <w:p w14:paraId="502759E9" w14:textId="77777777" w:rsidR="00C92B74" w:rsidRDefault="00C92B74" w:rsidP="00C92B74">
      <w:pPr>
        <w:pStyle w:val="Akapitzlist"/>
        <w:ind w:left="720"/>
        <w:jc w:val="both"/>
        <w:outlineLvl w:val="0"/>
        <w:rPr>
          <w:rFonts w:ascii="Verdana" w:hAnsi="Verdana"/>
          <w:sz w:val="20"/>
          <w:szCs w:val="20"/>
        </w:rPr>
      </w:pPr>
    </w:p>
    <w:p w14:paraId="10B1282C" w14:textId="77777777" w:rsidR="00C92B74" w:rsidRPr="00412CE8" w:rsidRDefault="00C92B74" w:rsidP="00C92B74">
      <w:pPr>
        <w:pStyle w:val="Akapitzlist"/>
        <w:numPr>
          <w:ilvl w:val="0"/>
          <w:numId w:val="1"/>
        </w:numPr>
        <w:jc w:val="both"/>
        <w:outlineLvl w:val="0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 </w:t>
      </w:r>
      <w:r w:rsidRPr="006C6833">
        <w:rPr>
          <w:rFonts w:ascii="Verdana" w:hAnsi="Verdana"/>
          <w:b/>
          <w:sz w:val="20"/>
          <w:szCs w:val="20"/>
        </w:rPr>
        <w:t>kolumn</w:t>
      </w:r>
      <w:r>
        <w:rPr>
          <w:rFonts w:ascii="Verdana" w:hAnsi="Verdana"/>
          <w:b/>
          <w:sz w:val="20"/>
          <w:szCs w:val="20"/>
        </w:rPr>
        <w:t>ie</w:t>
      </w:r>
      <w:r w:rsidRPr="006C6833">
        <w:rPr>
          <w:rFonts w:ascii="Verdana" w:hAnsi="Verdana"/>
          <w:b/>
          <w:sz w:val="20"/>
          <w:szCs w:val="20"/>
        </w:rPr>
        <w:t xml:space="preserve"> C</w:t>
      </w:r>
      <w:r w:rsidRPr="006C6833">
        <w:rPr>
          <w:rFonts w:ascii="Verdana" w:hAnsi="Verdana"/>
          <w:sz w:val="20"/>
          <w:szCs w:val="20"/>
        </w:rPr>
        <w:t xml:space="preserve"> określ</w:t>
      </w:r>
      <w:r>
        <w:rPr>
          <w:rFonts w:ascii="Verdana" w:hAnsi="Verdana"/>
          <w:sz w:val="20"/>
          <w:szCs w:val="20"/>
        </w:rPr>
        <w:t>am:</w:t>
      </w:r>
    </w:p>
    <w:p w14:paraId="775EE25E" w14:textId="77777777" w:rsidR="00C92B74" w:rsidRPr="000D0010" w:rsidRDefault="00C92B74" w:rsidP="00C92B74">
      <w:pPr>
        <w:pStyle w:val="Akapitzlist"/>
        <w:numPr>
          <w:ilvl w:val="0"/>
          <w:numId w:val="2"/>
        </w:numPr>
        <w:jc w:val="both"/>
        <w:outlineLvl w:val="0"/>
        <w:rPr>
          <w:rFonts w:ascii="Verdana" w:hAnsi="Verdana" w:cs="Arial"/>
          <w:sz w:val="20"/>
          <w:szCs w:val="20"/>
        </w:rPr>
      </w:pPr>
      <w:r w:rsidRPr="000D0010">
        <w:rPr>
          <w:rFonts w:ascii="Verdana" w:hAnsi="Verdana"/>
          <w:sz w:val="20"/>
          <w:szCs w:val="20"/>
        </w:rPr>
        <w:t xml:space="preserve">konkretne </w:t>
      </w:r>
      <w:r w:rsidRPr="000D0010">
        <w:rPr>
          <w:rFonts w:ascii="Verdana" w:hAnsi="Verdana" w:cs="Arial"/>
          <w:sz w:val="20"/>
          <w:szCs w:val="20"/>
        </w:rPr>
        <w:t xml:space="preserve">parametry </w:t>
      </w:r>
      <w:r w:rsidR="00C95B2B">
        <w:rPr>
          <w:rFonts w:ascii="Verdana" w:hAnsi="Verdana" w:cs="Arial"/>
          <w:sz w:val="20"/>
          <w:szCs w:val="20"/>
        </w:rPr>
        <w:t>łącza/usługi</w:t>
      </w:r>
      <w:r w:rsidRPr="000D0010">
        <w:rPr>
          <w:rFonts w:ascii="Verdana" w:hAnsi="Verdana" w:cs="Arial"/>
          <w:sz w:val="20"/>
          <w:szCs w:val="20"/>
        </w:rPr>
        <w:t xml:space="preserve"> oraz </w:t>
      </w:r>
      <w:r w:rsidR="00C95B2B">
        <w:rPr>
          <w:rFonts w:ascii="Verdana" w:hAnsi="Verdana" w:cs="Arial"/>
          <w:sz w:val="20"/>
          <w:szCs w:val="20"/>
        </w:rPr>
        <w:t xml:space="preserve">potwierdzam </w:t>
      </w:r>
      <w:r>
        <w:rPr>
          <w:rFonts w:ascii="Verdana" w:hAnsi="Verdana" w:cs="Arial"/>
          <w:sz w:val="20"/>
          <w:szCs w:val="20"/>
        </w:rPr>
        <w:t>spełnienie warunków;</w:t>
      </w:r>
    </w:p>
    <w:p w14:paraId="0E1F2DCE" w14:textId="77777777" w:rsidR="00C92B74" w:rsidRPr="00705618" w:rsidRDefault="00C92B74" w:rsidP="00C92B74">
      <w:pPr>
        <w:pStyle w:val="Akapitzlist"/>
        <w:numPr>
          <w:ilvl w:val="0"/>
          <w:numId w:val="2"/>
        </w:numPr>
        <w:jc w:val="both"/>
        <w:outlineLvl w:val="0"/>
        <w:rPr>
          <w:rFonts w:ascii="Verdana" w:hAnsi="Verdana" w:cs="Arial"/>
          <w:sz w:val="20"/>
          <w:szCs w:val="20"/>
          <w:u w:val="single"/>
        </w:rPr>
      </w:pPr>
      <w:r w:rsidRPr="000D0010">
        <w:rPr>
          <w:rFonts w:ascii="Verdana" w:hAnsi="Verdana" w:cs="Arial"/>
          <w:sz w:val="20"/>
          <w:szCs w:val="20"/>
        </w:rPr>
        <w:t>określam parametry wyższe niż minimalne</w:t>
      </w:r>
      <w:r>
        <w:rPr>
          <w:rFonts w:ascii="Verdana" w:hAnsi="Verdana" w:cs="Arial"/>
          <w:sz w:val="20"/>
          <w:szCs w:val="20"/>
        </w:rPr>
        <w:t xml:space="preserve"> </w:t>
      </w:r>
      <w:r w:rsidRPr="000D0010">
        <w:rPr>
          <w:rFonts w:ascii="Verdana" w:hAnsi="Verdana" w:cs="Arial"/>
          <w:sz w:val="20"/>
          <w:szCs w:val="20"/>
        </w:rPr>
        <w:t>– jeśli parametry nie wykraczają poza wymagania minimalne</w:t>
      </w:r>
      <w:r w:rsidR="00DE543B">
        <w:rPr>
          <w:rFonts w:ascii="Verdana" w:hAnsi="Verdana" w:cs="Arial"/>
          <w:sz w:val="20"/>
          <w:szCs w:val="20"/>
        </w:rPr>
        <w:t>,</w:t>
      </w:r>
      <w:r w:rsidRPr="000D0010">
        <w:rPr>
          <w:rFonts w:ascii="Verdana" w:hAnsi="Verdana" w:cs="Arial"/>
          <w:sz w:val="20"/>
          <w:szCs w:val="20"/>
        </w:rPr>
        <w:t xml:space="preserve"> czyli są spełnione </w:t>
      </w:r>
      <w:r>
        <w:rPr>
          <w:rFonts w:ascii="Verdana" w:hAnsi="Verdana" w:cs="Arial"/>
          <w:sz w:val="20"/>
          <w:szCs w:val="20"/>
        </w:rPr>
        <w:t>parametry</w:t>
      </w:r>
      <w:r w:rsidRPr="000D0010">
        <w:rPr>
          <w:rFonts w:ascii="Verdana" w:hAnsi="Verdana" w:cs="Arial"/>
          <w:sz w:val="20"/>
          <w:szCs w:val="20"/>
        </w:rPr>
        <w:t xml:space="preserve"> określone w kolumnie B </w:t>
      </w:r>
      <w:r w:rsidRPr="00705618">
        <w:rPr>
          <w:rFonts w:ascii="Verdana" w:hAnsi="Verdana" w:cs="Arial"/>
          <w:sz w:val="20"/>
          <w:szCs w:val="20"/>
          <w:u w:val="single"/>
        </w:rPr>
        <w:t xml:space="preserve">zostaje wpisane </w:t>
      </w:r>
      <w:r>
        <w:rPr>
          <w:rFonts w:ascii="Verdana" w:hAnsi="Verdana" w:cs="Arial"/>
          <w:sz w:val="20"/>
          <w:szCs w:val="20"/>
          <w:u w:val="single"/>
        </w:rPr>
        <w:t xml:space="preserve">słowo </w:t>
      </w:r>
      <w:r w:rsidRPr="00705618">
        <w:rPr>
          <w:rFonts w:ascii="Verdana" w:hAnsi="Verdana" w:cs="Arial"/>
          <w:sz w:val="20"/>
          <w:szCs w:val="20"/>
          <w:u w:val="single"/>
        </w:rPr>
        <w:t>- „spełnione”</w:t>
      </w:r>
      <w:r>
        <w:rPr>
          <w:rFonts w:ascii="Verdana" w:hAnsi="Verdana" w:cs="Arial"/>
          <w:sz w:val="20"/>
          <w:szCs w:val="20"/>
          <w:u w:val="single"/>
        </w:rPr>
        <w:t xml:space="preserve">, „tak” lub inne równoznaczne potwierdzające fakt spełnienia </w:t>
      </w:r>
      <w:r w:rsidR="00C95B2B">
        <w:rPr>
          <w:rFonts w:ascii="Verdana" w:hAnsi="Verdana" w:cs="Arial"/>
          <w:sz w:val="20"/>
          <w:szCs w:val="20"/>
          <w:u w:val="single"/>
        </w:rPr>
        <w:t>warunku</w:t>
      </w:r>
      <w:r>
        <w:rPr>
          <w:rFonts w:ascii="Verdana" w:hAnsi="Verdana" w:cs="Arial"/>
          <w:sz w:val="20"/>
          <w:szCs w:val="20"/>
          <w:u w:val="single"/>
        </w:rPr>
        <w:t>;</w:t>
      </w:r>
      <w:r w:rsidRPr="00705618">
        <w:rPr>
          <w:rFonts w:ascii="Verdana" w:hAnsi="Verdana" w:cs="Arial"/>
          <w:sz w:val="20"/>
          <w:szCs w:val="20"/>
          <w:u w:val="single"/>
        </w:rPr>
        <w:t xml:space="preserve"> </w:t>
      </w:r>
    </w:p>
    <w:p w14:paraId="5D2D02D6" w14:textId="77777777" w:rsidR="00C92B74" w:rsidRPr="00F03F88" w:rsidRDefault="00C92B74" w:rsidP="00C92B74">
      <w:pPr>
        <w:pStyle w:val="Akapitzlist"/>
        <w:numPr>
          <w:ilvl w:val="0"/>
          <w:numId w:val="2"/>
        </w:numPr>
        <w:jc w:val="both"/>
        <w:outlineLvl w:val="0"/>
        <w:rPr>
          <w:rFonts w:ascii="Verdana" w:hAnsi="Verdana"/>
          <w:sz w:val="20"/>
          <w:szCs w:val="20"/>
        </w:rPr>
      </w:pPr>
      <w:r w:rsidRPr="00412CE8">
        <w:rPr>
          <w:rFonts w:ascii="Verdana" w:hAnsi="Verdana" w:cs="Arial"/>
          <w:sz w:val="20"/>
          <w:szCs w:val="20"/>
        </w:rPr>
        <w:t>rodzaj dołączonych załączników</w:t>
      </w:r>
      <w:r>
        <w:rPr>
          <w:rFonts w:ascii="Verdana" w:hAnsi="Verdana" w:cs="Arial"/>
          <w:sz w:val="20"/>
          <w:szCs w:val="20"/>
        </w:rPr>
        <w:t xml:space="preserve">, </w:t>
      </w:r>
      <w:r w:rsidRPr="00412CE8">
        <w:rPr>
          <w:rFonts w:ascii="Verdana" w:hAnsi="Verdana" w:cs="Arial"/>
          <w:sz w:val="20"/>
          <w:szCs w:val="20"/>
        </w:rPr>
        <w:t>dokumentacj</w:t>
      </w:r>
      <w:r>
        <w:rPr>
          <w:rFonts w:ascii="Verdana" w:hAnsi="Verdana" w:cs="Arial"/>
          <w:sz w:val="20"/>
          <w:szCs w:val="20"/>
        </w:rPr>
        <w:t>ę</w:t>
      </w:r>
      <w:r w:rsidR="00DE543B">
        <w:rPr>
          <w:rFonts w:ascii="Verdana" w:hAnsi="Verdana" w:cs="Arial"/>
          <w:sz w:val="20"/>
          <w:szCs w:val="20"/>
        </w:rPr>
        <w:t>,</w:t>
      </w:r>
      <w:r>
        <w:rPr>
          <w:rFonts w:ascii="Verdana" w:hAnsi="Verdana" w:cs="Arial"/>
          <w:sz w:val="20"/>
          <w:szCs w:val="20"/>
        </w:rPr>
        <w:t xml:space="preserve"> </w:t>
      </w:r>
      <w:r w:rsidRPr="00412CE8">
        <w:rPr>
          <w:rFonts w:ascii="Verdana" w:hAnsi="Verdana" w:cs="Arial"/>
          <w:sz w:val="20"/>
          <w:szCs w:val="20"/>
        </w:rPr>
        <w:t>warunk</w:t>
      </w:r>
      <w:r w:rsidR="00DE543B">
        <w:rPr>
          <w:rFonts w:ascii="Verdana" w:hAnsi="Verdana" w:cs="Arial"/>
          <w:sz w:val="20"/>
          <w:szCs w:val="20"/>
        </w:rPr>
        <w:t>i</w:t>
      </w:r>
      <w:r w:rsidRPr="00412CE8">
        <w:rPr>
          <w:rFonts w:ascii="Verdana" w:hAnsi="Verdana" w:cs="Arial"/>
          <w:sz w:val="20"/>
          <w:szCs w:val="20"/>
        </w:rPr>
        <w:t xml:space="preserve"> gwarancji</w:t>
      </w:r>
      <w:r>
        <w:rPr>
          <w:rFonts w:ascii="Verdana" w:hAnsi="Verdana" w:cs="Arial"/>
          <w:sz w:val="20"/>
          <w:szCs w:val="20"/>
        </w:rPr>
        <w:t xml:space="preserve"> </w:t>
      </w:r>
      <w:r w:rsidR="00DE543B">
        <w:rPr>
          <w:rFonts w:ascii="Verdana" w:hAnsi="Verdana" w:cs="Arial"/>
          <w:sz w:val="20"/>
          <w:szCs w:val="20"/>
        </w:rPr>
        <w:t>lub</w:t>
      </w:r>
      <w:r>
        <w:rPr>
          <w:rFonts w:ascii="Verdana" w:hAnsi="Verdana" w:cs="Arial"/>
          <w:sz w:val="20"/>
          <w:szCs w:val="20"/>
        </w:rPr>
        <w:t xml:space="preserve"> certyfikaty</w:t>
      </w:r>
      <w:r w:rsidRPr="00412CE8">
        <w:rPr>
          <w:rFonts w:ascii="Verdana" w:hAnsi="Verdana" w:cs="Arial"/>
          <w:sz w:val="20"/>
          <w:szCs w:val="20"/>
        </w:rPr>
        <w:t>, które spełniają wymagania minimalne z kolumny B.</w:t>
      </w:r>
    </w:p>
    <w:p w14:paraId="22D2C521" w14:textId="77777777" w:rsidR="00C92B74" w:rsidRDefault="00C92B74" w:rsidP="00C92B74">
      <w:pPr>
        <w:jc w:val="both"/>
        <w:outlineLvl w:val="0"/>
        <w:rPr>
          <w:rFonts w:ascii="Verdana" w:hAnsi="Verdana"/>
          <w:sz w:val="20"/>
          <w:szCs w:val="20"/>
        </w:rPr>
      </w:pPr>
    </w:p>
    <w:p w14:paraId="0AE1405C" w14:textId="77777777" w:rsidR="00C92B74" w:rsidRDefault="00C92B74" w:rsidP="00C92B74">
      <w:pPr>
        <w:jc w:val="both"/>
        <w:outlineLvl w:val="0"/>
        <w:rPr>
          <w:rFonts w:ascii="Verdana" w:hAnsi="Verdana"/>
          <w:sz w:val="20"/>
          <w:szCs w:val="20"/>
        </w:rPr>
      </w:pPr>
    </w:p>
    <w:p w14:paraId="7E6EB3D4" w14:textId="77777777" w:rsidR="00C92B74" w:rsidRPr="00960E9C" w:rsidRDefault="00C92B74" w:rsidP="00C92B74">
      <w:pPr>
        <w:jc w:val="both"/>
        <w:outlineLvl w:val="0"/>
        <w:rPr>
          <w:rFonts w:ascii="Verdana" w:hAnsi="Verdana"/>
          <w:b/>
          <w:sz w:val="20"/>
          <w:szCs w:val="20"/>
        </w:rPr>
      </w:pPr>
      <w:r w:rsidRPr="00960E9C">
        <w:rPr>
          <w:rFonts w:ascii="Verdana" w:hAnsi="Verdana"/>
          <w:b/>
          <w:sz w:val="20"/>
          <w:szCs w:val="20"/>
        </w:rPr>
        <w:t xml:space="preserve">Każde pole kolumny C odnoszące się do oferowanego </w:t>
      </w:r>
      <w:r w:rsidR="00C95B2B">
        <w:rPr>
          <w:rFonts w:ascii="Verdana" w:hAnsi="Verdana"/>
          <w:b/>
          <w:sz w:val="20"/>
          <w:szCs w:val="20"/>
        </w:rPr>
        <w:t>łącza/usługi</w:t>
      </w:r>
      <w:r w:rsidRPr="00960E9C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zostało</w:t>
      </w:r>
      <w:r w:rsidRPr="00960E9C">
        <w:rPr>
          <w:rFonts w:ascii="Verdana" w:hAnsi="Verdana"/>
          <w:b/>
          <w:sz w:val="20"/>
          <w:szCs w:val="20"/>
        </w:rPr>
        <w:t xml:space="preserve"> wypełnione. </w:t>
      </w:r>
    </w:p>
    <w:p w14:paraId="77F5C4DF" w14:textId="77777777" w:rsidR="00330C81" w:rsidRPr="00705618" w:rsidRDefault="00330C81" w:rsidP="00330C81">
      <w:pPr>
        <w:jc w:val="both"/>
        <w:outlineLvl w:val="0"/>
        <w:rPr>
          <w:rFonts w:ascii="Verdana" w:hAnsi="Verdana" w:cs="Arial"/>
          <w:sz w:val="20"/>
          <w:szCs w:val="20"/>
          <w:u w:val="single"/>
        </w:rPr>
      </w:pPr>
    </w:p>
    <w:p w14:paraId="2A8E9EC4" w14:textId="77777777" w:rsidR="00C95B2B" w:rsidRDefault="00C95B2B" w:rsidP="00C95B2B">
      <w:pPr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Uwaga ! Jeśli pole C w danej kolumnie </w:t>
      </w:r>
      <w:r w:rsidRPr="00FE6E6B">
        <w:rPr>
          <w:rFonts w:ascii="Verdana" w:hAnsi="Verdana"/>
          <w:b/>
          <w:sz w:val="20"/>
          <w:szCs w:val="20"/>
        </w:rPr>
        <w:t>pozostanie puste</w:t>
      </w:r>
      <w:r>
        <w:rPr>
          <w:rFonts w:ascii="Verdana" w:hAnsi="Verdana"/>
          <w:sz w:val="20"/>
          <w:szCs w:val="20"/>
        </w:rPr>
        <w:t xml:space="preserve"> będzie to oznaczało, że Oferta </w:t>
      </w:r>
      <w:r w:rsidRPr="00FE6E6B">
        <w:rPr>
          <w:rFonts w:ascii="Verdana" w:hAnsi="Verdana"/>
          <w:b/>
          <w:sz w:val="20"/>
          <w:szCs w:val="20"/>
        </w:rPr>
        <w:t>nie spełnia warunków ujętych w kolumnie B</w:t>
      </w:r>
      <w:r>
        <w:rPr>
          <w:rFonts w:ascii="Verdana" w:hAnsi="Verdana"/>
          <w:sz w:val="20"/>
          <w:szCs w:val="20"/>
        </w:rPr>
        <w:t xml:space="preserve">. </w:t>
      </w:r>
    </w:p>
    <w:p w14:paraId="3C6D9381" w14:textId="383D2B05" w:rsidR="00F52F31" w:rsidRDefault="00F52F31" w:rsidP="00BD4621">
      <w:pPr>
        <w:ind w:hanging="709"/>
        <w:jc w:val="both"/>
        <w:rPr>
          <w:rFonts w:ascii="Verdana" w:hAnsi="Verdana"/>
          <w:sz w:val="20"/>
          <w:szCs w:val="20"/>
        </w:rPr>
      </w:pPr>
    </w:p>
    <w:p w14:paraId="1DA83B81" w14:textId="14FF7C25" w:rsidR="009444A3" w:rsidRDefault="009444A3" w:rsidP="00BD4621">
      <w:pPr>
        <w:ind w:hanging="709"/>
        <w:jc w:val="both"/>
        <w:rPr>
          <w:rFonts w:ascii="Verdana" w:hAnsi="Verdana"/>
          <w:sz w:val="20"/>
          <w:szCs w:val="20"/>
        </w:rPr>
      </w:pPr>
    </w:p>
    <w:p w14:paraId="284A5675" w14:textId="46E39720" w:rsidR="00EF6814" w:rsidRDefault="00EF6814" w:rsidP="00BD4621">
      <w:pPr>
        <w:ind w:hanging="709"/>
        <w:jc w:val="both"/>
        <w:rPr>
          <w:rFonts w:ascii="Verdana" w:hAnsi="Verdana"/>
          <w:sz w:val="20"/>
          <w:szCs w:val="20"/>
        </w:rPr>
      </w:pPr>
    </w:p>
    <w:p w14:paraId="2429918D" w14:textId="69C1896A" w:rsidR="00EF6814" w:rsidRDefault="00EF6814" w:rsidP="00BD4621">
      <w:pPr>
        <w:ind w:hanging="709"/>
        <w:jc w:val="both"/>
        <w:rPr>
          <w:rFonts w:ascii="Verdana" w:hAnsi="Verdana"/>
          <w:sz w:val="20"/>
          <w:szCs w:val="20"/>
        </w:rPr>
      </w:pPr>
    </w:p>
    <w:p w14:paraId="40C19461" w14:textId="5D662427" w:rsidR="00EF6814" w:rsidRDefault="00EF6814" w:rsidP="00BD4621">
      <w:pPr>
        <w:ind w:hanging="709"/>
        <w:jc w:val="both"/>
        <w:rPr>
          <w:rFonts w:ascii="Verdana" w:hAnsi="Verdana"/>
          <w:sz w:val="20"/>
          <w:szCs w:val="20"/>
        </w:rPr>
      </w:pPr>
    </w:p>
    <w:p w14:paraId="3285E0FB" w14:textId="5514DDD7" w:rsidR="00EF6814" w:rsidRDefault="00EF6814" w:rsidP="00BD4621">
      <w:pPr>
        <w:ind w:hanging="709"/>
        <w:jc w:val="both"/>
        <w:rPr>
          <w:rFonts w:ascii="Verdana" w:hAnsi="Verdana"/>
          <w:sz w:val="20"/>
          <w:szCs w:val="20"/>
        </w:rPr>
      </w:pPr>
    </w:p>
    <w:p w14:paraId="1C8F6716" w14:textId="447272A3" w:rsidR="00EF6814" w:rsidRDefault="00EF6814" w:rsidP="00BD4621">
      <w:pPr>
        <w:ind w:hanging="709"/>
        <w:jc w:val="both"/>
        <w:rPr>
          <w:rFonts w:ascii="Verdana" w:hAnsi="Verdana"/>
          <w:sz w:val="20"/>
          <w:szCs w:val="20"/>
        </w:rPr>
      </w:pPr>
    </w:p>
    <w:p w14:paraId="75A4A12B" w14:textId="16B7AA48" w:rsidR="00EF6814" w:rsidRDefault="00EF6814" w:rsidP="00BD4621">
      <w:pPr>
        <w:ind w:hanging="709"/>
        <w:jc w:val="both"/>
        <w:rPr>
          <w:rFonts w:ascii="Verdana" w:hAnsi="Verdana"/>
          <w:sz w:val="20"/>
          <w:szCs w:val="20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5988"/>
        <w:gridCol w:w="3198"/>
      </w:tblGrid>
      <w:tr w:rsidR="006C6833" w:rsidRPr="00B9385D" w14:paraId="02EF04DB" w14:textId="77777777" w:rsidTr="00EB132E">
        <w:trPr>
          <w:trHeight w:val="498"/>
          <w:tblHeader/>
        </w:trPr>
        <w:tc>
          <w:tcPr>
            <w:tcW w:w="272" w:type="pct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52C08E95" w14:textId="77777777" w:rsidR="006C6833" w:rsidRPr="002556CB" w:rsidRDefault="00705618" w:rsidP="006C6833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2556CB">
              <w:rPr>
                <w:rFonts w:ascii="Verdana" w:hAnsi="Verdana" w:cs="Arial"/>
                <w:b/>
                <w:sz w:val="20"/>
                <w:szCs w:val="20"/>
              </w:rPr>
              <w:t>A</w:t>
            </w:r>
          </w:p>
        </w:tc>
        <w:tc>
          <w:tcPr>
            <w:tcW w:w="3082" w:type="pct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402AD859" w14:textId="77777777" w:rsidR="006C6833" w:rsidRPr="002556CB" w:rsidRDefault="006C6833" w:rsidP="006C6833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2556CB">
              <w:rPr>
                <w:rFonts w:ascii="Verdana" w:hAnsi="Verdana" w:cs="Arial"/>
                <w:b/>
                <w:sz w:val="20"/>
                <w:szCs w:val="20"/>
              </w:rPr>
              <w:t>B</w:t>
            </w:r>
          </w:p>
        </w:tc>
        <w:tc>
          <w:tcPr>
            <w:tcW w:w="1646" w:type="pct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46BAAF97" w14:textId="77777777" w:rsidR="006C6833" w:rsidRPr="002556CB" w:rsidRDefault="006C6833" w:rsidP="006C6833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2556CB">
              <w:rPr>
                <w:rFonts w:ascii="Verdana" w:hAnsi="Verdana" w:cs="Arial"/>
                <w:b/>
                <w:sz w:val="20"/>
                <w:szCs w:val="20"/>
              </w:rPr>
              <w:t>C</w:t>
            </w:r>
          </w:p>
        </w:tc>
      </w:tr>
      <w:tr w:rsidR="006C6833" w:rsidRPr="00B9385D" w14:paraId="68904DD9" w14:textId="77777777" w:rsidTr="00EB132E">
        <w:trPr>
          <w:trHeight w:val="498"/>
          <w:tblHeader/>
        </w:trPr>
        <w:tc>
          <w:tcPr>
            <w:tcW w:w="272" w:type="pct"/>
            <w:vAlign w:val="center"/>
          </w:tcPr>
          <w:p w14:paraId="269A0699" w14:textId="77777777" w:rsidR="006C6833" w:rsidRPr="00330C81" w:rsidRDefault="006C6833" w:rsidP="006C683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30C81"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  <w:tc>
          <w:tcPr>
            <w:tcW w:w="3082" w:type="pct"/>
            <w:shd w:val="clear" w:color="auto" w:fill="auto"/>
            <w:vAlign w:val="center"/>
          </w:tcPr>
          <w:p w14:paraId="7DFBE888" w14:textId="77777777" w:rsidR="006C6833" w:rsidRPr="00330C81" w:rsidRDefault="006C6833" w:rsidP="00C95B2B">
            <w:pPr>
              <w:rPr>
                <w:rFonts w:ascii="Verdana" w:hAnsi="Verdana" w:cstheme="minorHAnsi"/>
                <w:sz w:val="20"/>
                <w:szCs w:val="20"/>
              </w:rPr>
            </w:pPr>
            <w:r w:rsidRPr="00330C81">
              <w:rPr>
                <w:rFonts w:ascii="Verdana" w:hAnsi="Verdana" w:cs="Arial"/>
                <w:sz w:val="20"/>
                <w:szCs w:val="20"/>
              </w:rPr>
              <w:t>Wymagania minimalne</w:t>
            </w:r>
            <w:r w:rsidR="002556CB">
              <w:rPr>
                <w:rFonts w:ascii="Verdana" w:hAnsi="Verdana" w:cs="Arial"/>
                <w:sz w:val="20"/>
                <w:szCs w:val="20"/>
              </w:rPr>
              <w:t xml:space="preserve"> dotyczące parametrów</w:t>
            </w:r>
            <w:r w:rsidRPr="00330C81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6D7C15">
              <w:rPr>
                <w:rFonts w:ascii="Verdana" w:hAnsi="Verdana" w:cs="Arial"/>
                <w:sz w:val="20"/>
                <w:szCs w:val="20"/>
              </w:rPr>
              <w:t>łącza internetowego</w:t>
            </w:r>
            <w:r w:rsidR="00C95B2B">
              <w:rPr>
                <w:rFonts w:ascii="Verdana" w:hAnsi="Verdana" w:cs="Arial"/>
                <w:sz w:val="20"/>
                <w:szCs w:val="20"/>
              </w:rPr>
              <w:t xml:space="preserve"> i</w:t>
            </w:r>
            <w:r w:rsidR="002556CB">
              <w:rPr>
                <w:rFonts w:ascii="Verdana" w:hAnsi="Verdana" w:cs="Arial"/>
                <w:sz w:val="20"/>
                <w:szCs w:val="20"/>
              </w:rPr>
              <w:t xml:space="preserve"> standardu świadczenia usługi </w:t>
            </w:r>
            <w:r w:rsidR="00DD554E">
              <w:rPr>
                <w:rFonts w:ascii="Verdana" w:hAnsi="Verdana" w:cs="Arial"/>
                <w:sz w:val="20"/>
                <w:szCs w:val="20"/>
              </w:rPr>
              <w:t xml:space="preserve">  </w:t>
            </w:r>
            <w:r w:rsidR="006E02DA">
              <w:rPr>
                <w:rFonts w:ascii="Verdana" w:hAnsi="Verdana" w:cs="Arial"/>
                <w:sz w:val="20"/>
                <w:szCs w:val="20"/>
              </w:rPr>
              <w:t xml:space="preserve">(gwarancja SLA) </w:t>
            </w:r>
          </w:p>
        </w:tc>
        <w:tc>
          <w:tcPr>
            <w:tcW w:w="1646" w:type="pct"/>
            <w:shd w:val="clear" w:color="auto" w:fill="auto"/>
            <w:vAlign w:val="center"/>
          </w:tcPr>
          <w:p w14:paraId="4414AF27" w14:textId="77777777" w:rsidR="00F3155E" w:rsidRPr="00330C81" w:rsidRDefault="006C6833" w:rsidP="006227AD">
            <w:pPr>
              <w:rPr>
                <w:rFonts w:ascii="Verdana" w:hAnsi="Verdana" w:cs="Arial"/>
                <w:sz w:val="20"/>
                <w:szCs w:val="20"/>
              </w:rPr>
            </w:pPr>
            <w:r w:rsidRPr="00330C81">
              <w:rPr>
                <w:rFonts w:ascii="Verdana" w:hAnsi="Verdana" w:cs="Arial"/>
                <w:sz w:val="20"/>
                <w:szCs w:val="20"/>
              </w:rPr>
              <w:t xml:space="preserve">Określenie </w:t>
            </w:r>
            <w:r w:rsidR="00330C81" w:rsidRPr="00330C81">
              <w:rPr>
                <w:rFonts w:ascii="Verdana" w:hAnsi="Verdana" w:cs="Arial"/>
                <w:sz w:val="20"/>
                <w:szCs w:val="20"/>
              </w:rPr>
              <w:t>parametrów oferowane</w:t>
            </w:r>
            <w:r w:rsidR="006D7C15">
              <w:rPr>
                <w:rFonts w:ascii="Verdana" w:hAnsi="Verdana" w:cs="Arial"/>
                <w:sz w:val="20"/>
                <w:szCs w:val="20"/>
              </w:rPr>
              <w:t>go łącza internetowego</w:t>
            </w:r>
            <w:r w:rsidR="00C95B2B">
              <w:rPr>
                <w:rFonts w:ascii="Verdana" w:hAnsi="Verdana" w:cs="Arial"/>
                <w:sz w:val="20"/>
                <w:szCs w:val="20"/>
              </w:rPr>
              <w:t>/usługi</w:t>
            </w:r>
          </w:p>
        </w:tc>
      </w:tr>
      <w:tr w:rsidR="002556CB" w:rsidRPr="00B9385D" w14:paraId="4D00048B" w14:textId="77777777" w:rsidTr="002556CB">
        <w:trPr>
          <w:trHeight w:val="498"/>
          <w:tblHeader/>
        </w:trPr>
        <w:tc>
          <w:tcPr>
            <w:tcW w:w="5000" w:type="pct"/>
            <w:gridSpan w:val="3"/>
            <w:shd w:val="clear" w:color="auto" w:fill="F2DBDB" w:themeFill="accent2" w:themeFillTint="33"/>
            <w:vAlign w:val="center"/>
          </w:tcPr>
          <w:p w14:paraId="03076024" w14:textId="77777777" w:rsidR="002556CB" w:rsidRPr="00330C81" w:rsidRDefault="002556CB" w:rsidP="002556CB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Parametry</w:t>
            </w:r>
            <w:r w:rsidRPr="00330C81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>
              <w:rPr>
                <w:rFonts w:ascii="Verdana" w:hAnsi="Verdana" w:cs="Arial"/>
                <w:sz w:val="20"/>
                <w:szCs w:val="20"/>
              </w:rPr>
              <w:t>łącza internetowego.</w:t>
            </w:r>
          </w:p>
        </w:tc>
      </w:tr>
      <w:tr w:rsidR="00330C81" w:rsidRPr="00B9385D" w14:paraId="26FF261C" w14:textId="77777777" w:rsidTr="00EB132E">
        <w:trPr>
          <w:trHeight w:val="498"/>
          <w:tblHeader/>
        </w:trPr>
        <w:tc>
          <w:tcPr>
            <w:tcW w:w="272" w:type="pct"/>
            <w:vAlign w:val="center"/>
          </w:tcPr>
          <w:p w14:paraId="14BB1C92" w14:textId="77777777" w:rsidR="00330C81" w:rsidRPr="00330C81" w:rsidRDefault="00330C81" w:rsidP="006C683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30C81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3082" w:type="pct"/>
            <w:shd w:val="clear" w:color="auto" w:fill="auto"/>
            <w:vAlign w:val="center"/>
          </w:tcPr>
          <w:p w14:paraId="0FBC3257" w14:textId="094BCDC2" w:rsidR="00C35905" w:rsidRDefault="00F34A04" w:rsidP="00EB132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34A04">
              <w:rPr>
                <w:rFonts w:ascii="Verdana" w:hAnsi="Verdana"/>
                <w:sz w:val="20"/>
                <w:szCs w:val="20"/>
              </w:rPr>
              <w:t xml:space="preserve">Stały dostęp do </w:t>
            </w:r>
            <w:r w:rsidR="00DE3D0E">
              <w:rPr>
                <w:rFonts w:ascii="Verdana" w:hAnsi="Verdana"/>
                <w:sz w:val="20"/>
                <w:szCs w:val="20"/>
              </w:rPr>
              <w:t>asymetrycznego</w:t>
            </w:r>
            <w:r w:rsidRPr="00F34A04">
              <w:rPr>
                <w:rFonts w:ascii="Verdana" w:hAnsi="Verdana"/>
                <w:sz w:val="20"/>
                <w:szCs w:val="20"/>
              </w:rPr>
              <w:t xml:space="preserve"> łącza internetowego (sieci Internet) z prędkością transmisji do Zamawiającego </w:t>
            </w:r>
            <w:r w:rsidR="00A11907">
              <w:rPr>
                <w:rFonts w:ascii="Verdana" w:hAnsi="Verdana"/>
                <w:sz w:val="20"/>
                <w:szCs w:val="20"/>
              </w:rPr>
              <w:t xml:space="preserve">do </w:t>
            </w:r>
            <w:r w:rsidR="00353DCF" w:rsidRPr="00353DCF">
              <w:rPr>
                <w:rFonts w:ascii="Verdana" w:hAnsi="Verdana"/>
                <w:b/>
                <w:bCs/>
                <w:sz w:val="20"/>
                <w:szCs w:val="20"/>
              </w:rPr>
              <w:t>10</w:t>
            </w:r>
            <w:r w:rsidR="00C15779">
              <w:rPr>
                <w:rFonts w:ascii="Verdana" w:hAnsi="Verdana"/>
                <w:b/>
                <w:bCs/>
                <w:sz w:val="20"/>
                <w:szCs w:val="20"/>
              </w:rPr>
              <w:t>0</w:t>
            </w:r>
            <w:r w:rsidRPr="00353DCF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53DCF">
              <w:rPr>
                <w:rFonts w:ascii="Verdana" w:hAnsi="Verdana"/>
                <w:b/>
                <w:bCs/>
                <w:sz w:val="20"/>
                <w:szCs w:val="20"/>
              </w:rPr>
              <w:t>Mbit</w:t>
            </w:r>
            <w:proofErr w:type="spellEnd"/>
            <w:r w:rsidRPr="00353DCF">
              <w:rPr>
                <w:rFonts w:ascii="Verdana" w:hAnsi="Verdana"/>
                <w:b/>
                <w:bCs/>
                <w:sz w:val="20"/>
                <w:szCs w:val="20"/>
              </w:rPr>
              <w:t>/s</w:t>
            </w:r>
            <w:r w:rsidRPr="00F34A04">
              <w:rPr>
                <w:rFonts w:ascii="Verdana" w:hAnsi="Verdana"/>
                <w:sz w:val="20"/>
                <w:szCs w:val="20"/>
              </w:rPr>
              <w:t xml:space="preserve"> (</w:t>
            </w:r>
            <w:proofErr w:type="spellStart"/>
            <w:r w:rsidRPr="00F34A04">
              <w:rPr>
                <w:rFonts w:ascii="Verdana" w:hAnsi="Verdana"/>
                <w:sz w:val="20"/>
                <w:szCs w:val="20"/>
              </w:rPr>
              <w:t>download</w:t>
            </w:r>
            <w:proofErr w:type="spellEnd"/>
            <w:r w:rsidRPr="00F34A04">
              <w:rPr>
                <w:rFonts w:ascii="Verdana" w:hAnsi="Verdana"/>
                <w:sz w:val="20"/>
                <w:szCs w:val="20"/>
              </w:rPr>
              <w:t xml:space="preserve">) i od Zamawiającego </w:t>
            </w:r>
            <w:r w:rsidR="00A11907">
              <w:rPr>
                <w:rFonts w:ascii="Verdana" w:hAnsi="Verdana"/>
                <w:sz w:val="20"/>
                <w:szCs w:val="20"/>
              </w:rPr>
              <w:t xml:space="preserve">do </w:t>
            </w:r>
            <w:r w:rsidR="00EB132E">
              <w:rPr>
                <w:rFonts w:ascii="Verdana" w:hAnsi="Verdana"/>
                <w:sz w:val="20"/>
                <w:szCs w:val="20"/>
              </w:rPr>
              <w:br/>
            </w:r>
            <w:r w:rsidR="00C15779" w:rsidRPr="00C15779">
              <w:rPr>
                <w:rFonts w:ascii="Verdana" w:hAnsi="Verdana"/>
                <w:b/>
                <w:bCs/>
                <w:sz w:val="20"/>
                <w:szCs w:val="20"/>
              </w:rPr>
              <w:t>10</w:t>
            </w:r>
            <w:r w:rsidR="00576006" w:rsidRPr="00C15779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A11907" w:rsidRPr="00353DCF">
              <w:rPr>
                <w:rFonts w:ascii="Verdana" w:hAnsi="Verdana"/>
                <w:b/>
                <w:bCs/>
                <w:sz w:val="20"/>
                <w:szCs w:val="20"/>
              </w:rPr>
              <w:t>M</w:t>
            </w:r>
            <w:r w:rsidR="00576006" w:rsidRPr="00353DCF">
              <w:rPr>
                <w:rFonts w:ascii="Verdana" w:hAnsi="Verdana"/>
                <w:b/>
                <w:bCs/>
                <w:sz w:val="20"/>
                <w:szCs w:val="20"/>
              </w:rPr>
              <w:t>b</w:t>
            </w:r>
            <w:r w:rsidRPr="00353DCF">
              <w:rPr>
                <w:rFonts w:ascii="Verdana" w:hAnsi="Verdana"/>
                <w:b/>
                <w:bCs/>
                <w:sz w:val="20"/>
                <w:szCs w:val="20"/>
              </w:rPr>
              <w:t>it</w:t>
            </w:r>
            <w:proofErr w:type="spellEnd"/>
            <w:r w:rsidRPr="00353DCF">
              <w:rPr>
                <w:rFonts w:ascii="Verdana" w:hAnsi="Verdana"/>
                <w:b/>
                <w:bCs/>
                <w:sz w:val="20"/>
                <w:szCs w:val="20"/>
              </w:rPr>
              <w:t>/s</w:t>
            </w:r>
            <w:r w:rsidRPr="00F34A04">
              <w:rPr>
                <w:rFonts w:ascii="Verdana" w:hAnsi="Verdana"/>
                <w:sz w:val="20"/>
                <w:szCs w:val="20"/>
              </w:rPr>
              <w:t xml:space="preserve"> (</w:t>
            </w:r>
            <w:proofErr w:type="spellStart"/>
            <w:r w:rsidRPr="00F34A04">
              <w:rPr>
                <w:rFonts w:ascii="Verdana" w:hAnsi="Verdana"/>
                <w:sz w:val="20"/>
                <w:szCs w:val="20"/>
              </w:rPr>
              <w:t>upload</w:t>
            </w:r>
            <w:proofErr w:type="spellEnd"/>
            <w:r w:rsidRPr="00F34A04">
              <w:rPr>
                <w:rFonts w:ascii="Verdana" w:hAnsi="Verdana"/>
                <w:sz w:val="20"/>
                <w:szCs w:val="20"/>
              </w:rPr>
              <w:t xml:space="preserve">). </w:t>
            </w:r>
          </w:p>
          <w:p w14:paraId="6943CFDF" w14:textId="602495AE" w:rsidR="006227AD" w:rsidRDefault="00C35905" w:rsidP="00EB132E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35905">
              <w:rPr>
                <w:rFonts w:ascii="Verdana" w:hAnsi="Verdana"/>
                <w:sz w:val="20"/>
                <w:szCs w:val="20"/>
              </w:rPr>
              <w:t>Parametr oznacza wartości jakie można osiągnąć przy zastosowaniu proponowanego łącza szerokopasmowego stacjonarnego lub mobilnego (dopuszcza się łącza światłowodowe, kablowe, radiowe, satelitarne, sieci komórkowych, itd.)</w:t>
            </w:r>
            <w:r w:rsidR="00EB132E">
              <w:rPr>
                <w:rFonts w:ascii="Verdana" w:hAnsi="Verdana"/>
                <w:sz w:val="20"/>
                <w:szCs w:val="20"/>
              </w:rPr>
              <w:t xml:space="preserve">. </w:t>
            </w:r>
            <w:r w:rsidR="00E117A9" w:rsidRPr="00C35905">
              <w:rPr>
                <w:rFonts w:ascii="Verdana" w:hAnsi="Verdana"/>
                <w:b/>
                <w:bCs/>
                <w:sz w:val="20"/>
                <w:szCs w:val="20"/>
              </w:rPr>
              <w:t xml:space="preserve">Prędkość minimalna łącza nie będzie niższa niż </w:t>
            </w:r>
            <w:r w:rsidR="00C15779">
              <w:rPr>
                <w:rFonts w:ascii="Verdana" w:hAnsi="Verdana"/>
                <w:b/>
                <w:bCs/>
                <w:sz w:val="20"/>
                <w:szCs w:val="20"/>
              </w:rPr>
              <w:t>8</w:t>
            </w:r>
            <w:r w:rsidR="00E117A9" w:rsidRPr="00C35905">
              <w:rPr>
                <w:rFonts w:ascii="Verdana" w:hAnsi="Verdana"/>
                <w:b/>
                <w:bCs/>
                <w:sz w:val="20"/>
                <w:szCs w:val="20"/>
              </w:rPr>
              <w:t>0 % wskazanych wartości</w:t>
            </w:r>
            <w:r w:rsidR="008A2B8C">
              <w:rPr>
                <w:rFonts w:ascii="Verdana" w:hAnsi="Verdana"/>
                <w:b/>
                <w:bCs/>
                <w:sz w:val="20"/>
                <w:szCs w:val="20"/>
              </w:rPr>
              <w:t xml:space="preserve"> (prędkość </w:t>
            </w:r>
            <w:r w:rsidR="00EB132E">
              <w:rPr>
                <w:rFonts w:ascii="Verdana" w:hAnsi="Verdana"/>
                <w:b/>
                <w:bCs/>
                <w:sz w:val="20"/>
                <w:szCs w:val="20"/>
              </w:rPr>
              <w:t>g</w:t>
            </w:r>
            <w:r w:rsidR="008A2B8C">
              <w:rPr>
                <w:rFonts w:ascii="Verdana" w:hAnsi="Verdana"/>
                <w:b/>
                <w:bCs/>
                <w:sz w:val="20"/>
                <w:szCs w:val="20"/>
              </w:rPr>
              <w:t>warantowana)</w:t>
            </w:r>
            <w:r w:rsidR="00E117A9" w:rsidRPr="00C35905"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</w:p>
          <w:p w14:paraId="768F1B3C" w14:textId="77777777" w:rsidR="00EB132E" w:rsidRPr="00C35905" w:rsidRDefault="00EB132E" w:rsidP="00EB132E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698A9F1C" w14:textId="77777777" w:rsidR="000B052F" w:rsidRPr="006D7C15" w:rsidRDefault="000B052F" w:rsidP="00EB132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Należy podać parametry łącza spełniające powyższy warunek. </w:t>
            </w:r>
          </w:p>
        </w:tc>
        <w:tc>
          <w:tcPr>
            <w:tcW w:w="1646" w:type="pct"/>
            <w:shd w:val="clear" w:color="auto" w:fill="auto"/>
            <w:vAlign w:val="center"/>
          </w:tcPr>
          <w:p w14:paraId="0606F41B" w14:textId="77777777" w:rsidR="006E02DA" w:rsidRDefault="006E02DA" w:rsidP="0071637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53CF57BF" w14:textId="77777777" w:rsidR="00716375" w:rsidRDefault="00716375" w:rsidP="0071637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Przepustowość łącza</w:t>
            </w:r>
          </w:p>
          <w:p w14:paraId="54660D1B" w14:textId="77777777" w:rsidR="00716375" w:rsidRDefault="00716375" w:rsidP="0071637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6A11B307" w14:textId="77777777" w:rsidR="00330C81" w:rsidRDefault="00716375" w:rsidP="0071637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…………………… / ……………………</w:t>
            </w:r>
          </w:p>
          <w:p w14:paraId="440DF4CD" w14:textId="77777777" w:rsidR="00716375" w:rsidRDefault="006E02DA" w:rsidP="006E02DA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      </w:t>
            </w:r>
            <w:proofErr w:type="spellStart"/>
            <w:r>
              <w:rPr>
                <w:rFonts w:ascii="Verdana" w:hAnsi="Verdana" w:cs="Arial"/>
                <w:sz w:val="20"/>
                <w:szCs w:val="20"/>
              </w:rPr>
              <w:t>download</w:t>
            </w:r>
            <w:proofErr w:type="spellEnd"/>
            <w:r>
              <w:rPr>
                <w:rFonts w:ascii="Verdana" w:hAnsi="Verdana" w:cs="Arial"/>
                <w:sz w:val="20"/>
                <w:szCs w:val="20"/>
              </w:rPr>
              <w:t xml:space="preserve">            </w:t>
            </w:r>
            <w:proofErr w:type="spellStart"/>
            <w:r>
              <w:rPr>
                <w:rFonts w:ascii="Verdana" w:hAnsi="Verdana" w:cs="Arial"/>
                <w:sz w:val="20"/>
                <w:szCs w:val="20"/>
              </w:rPr>
              <w:t>upload</w:t>
            </w:r>
            <w:proofErr w:type="spellEnd"/>
          </w:p>
          <w:p w14:paraId="66752D78" w14:textId="77777777" w:rsidR="006E02DA" w:rsidRDefault="006E02DA" w:rsidP="006E02DA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385E3BFF" w14:textId="77777777" w:rsidR="00716375" w:rsidRDefault="00716375" w:rsidP="0071637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Rodzaj łącza</w:t>
            </w:r>
          </w:p>
          <w:p w14:paraId="12307297" w14:textId="77777777" w:rsidR="00716375" w:rsidRDefault="00716375" w:rsidP="0071637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67A8D33C" w14:textId="77777777" w:rsidR="00716375" w:rsidRDefault="00716375" w:rsidP="0071637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………………………………………………</w:t>
            </w:r>
          </w:p>
          <w:p w14:paraId="52BC9078" w14:textId="77777777" w:rsidR="006E02DA" w:rsidRPr="00330C81" w:rsidRDefault="006E02DA" w:rsidP="0071637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330C81" w:rsidRPr="00B9385D" w14:paraId="27B919A4" w14:textId="77777777" w:rsidTr="00EB132E">
        <w:trPr>
          <w:trHeight w:val="977"/>
          <w:tblHeader/>
        </w:trPr>
        <w:tc>
          <w:tcPr>
            <w:tcW w:w="272" w:type="pct"/>
            <w:vAlign w:val="center"/>
          </w:tcPr>
          <w:p w14:paraId="2565C3D6" w14:textId="77777777" w:rsidR="00330C81" w:rsidRPr="00330C81" w:rsidRDefault="00330C81" w:rsidP="006C683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30C81"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  <w:tc>
          <w:tcPr>
            <w:tcW w:w="3082" w:type="pct"/>
            <w:shd w:val="clear" w:color="auto" w:fill="auto"/>
            <w:vAlign w:val="center"/>
          </w:tcPr>
          <w:p w14:paraId="4C169D0B" w14:textId="77777777" w:rsidR="00330C81" w:rsidRPr="00330C81" w:rsidRDefault="006227AD" w:rsidP="00EB132E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227AD">
              <w:rPr>
                <w:rFonts w:ascii="Verdana" w:hAnsi="Verdana"/>
                <w:sz w:val="20"/>
                <w:szCs w:val="20"/>
              </w:rPr>
              <w:t>Minimalna gwarantowana przepustowość łącz</w:t>
            </w:r>
            <w:r w:rsidR="00716375">
              <w:rPr>
                <w:rFonts w:ascii="Verdana" w:hAnsi="Verdana"/>
                <w:sz w:val="20"/>
                <w:szCs w:val="20"/>
              </w:rPr>
              <w:t xml:space="preserve">a </w:t>
            </w:r>
            <w:r w:rsidRPr="006227AD">
              <w:rPr>
                <w:rFonts w:ascii="Verdana" w:hAnsi="Verdana"/>
                <w:sz w:val="20"/>
                <w:szCs w:val="20"/>
              </w:rPr>
              <w:t xml:space="preserve">nie </w:t>
            </w:r>
            <w:r w:rsidR="00716375">
              <w:rPr>
                <w:rFonts w:ascii="Verdana" w:hAnsi="Verdana"/>
                <w:sz w:val="20"/>
                <w:szCs w:val="20"/>
              </w:rPr>
              <w:t>będzie</w:t>
            </w:r>
            <w:r w:rsidRPr="006227AD">
              <w:rPr>
                <w:rFonts w:ascii="Verdana" w:hAnsi="Verdana"/>
                <w:sz w:val="20"/>
                <w:szCs w:val="20"/>
              </w:rPr>
              <w:t xml:space="preserve"> osiągnięta dzięki wykorzystaniu </w:t>
            </w:r>
            <w:proofErr w:type="spellStart"/>
            <w:r w:rsidRPr="006227AD">
              <w:rPr>
                <w:rFonts w:ascii="Verdana" w:hAnsi="Verdana"/>
                <w:sz w:val="20"/>
                <w:szCs w:val="20"/>
              </w:rPr>
              <w:t>overbookingu</w:t>
            </w:r>
            <w:proofErr w:type="spellEnd"/>
            <w:r w:rsidR="00716375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646" w:type="pct"/>
            <w:shd w:val="clear" w:color="auto" w:fill="auto"/>
            <w:vAlign w:val="center"/>
          </w:tcPr>
          <w:p w14:paraId="1A938098" w14:textId="77777777" w:rsidR="00330C81" w:rsidRPr="00330C81" w:rsidRDefault="00330C81" w:rsidP="00DD0F6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227AD" w:rsidRPr="00B9385D" w14:paraId="0BF22269" w14:textId="77777777" w:rsidTr="00EB132E">
        <w:trPr>
          <w:trHeight w:val="1841"/>
          <w:tblHeader/>
        </w:trPr>
        <w:tc>
          <w:tcPr>
            <w:tcW w:w="272" w:type="pct"/>
            <w:vAlign w:val="center"/>
          </w:tcPr>
          <w:p w14:paraId="03197AEE" w14:textId="77777777" w:rsidR="006227AD" w:rsidRPr="00330C81" w:rsidRDefault="006227AD" w:rsidP="006C683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</w:t>
            </w:r>
          </w:p>
        </w:tc>
        <w:tc>
          <w:tcPr>
            <w:tcW w:w="3082" w:type="pct"/>
            <w:shd w:val="clear" w:color="auto" w:fill="auto"/>
            <w:vAlign w:val="center"/>
          </w:tcPr>
          <w:p w14:paraId="038DA17B" w14:textId="77777777" w:rsidR="006227AD" w:rsidRPr="006D7C15" w:rsidRDefault="006227AD" w:rsidP="00EB132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D7C15">
              <w:rPr>
                <w:rFonts w:ascii="Verdana" w:hAnsi="Verdana"/>
                <w:sz w:val="20"/>
                <w:szCs w:val="20"/>
              </w:rPr>
              <w:t>Oferowan</w:t>
            </w:r>
            <w:r>
              <w:rPr>
                <w:rFonts w:ascii="Verdana" w:hAnsi="Verdana"/>
                <w:sz w:val="20"/>
                <w:szCs w:val="20"/>
              </w:rPr>
              <w:t>e</w:t>
            </w:r>
            <w:r w:rsidRPr="006D7C15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łącze</w:t>
            </w:r>
            <w:r w:rsidRPr="006D7C1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16375">
              <w:rPr>
                <w:rFonts w:ascii="Verdana" w:hAnsi="Verdana"/>
                <w:sz w:val="20"/>
                <w:szCs w:val="20"/>
              </w:rPr>
              <w:t>zapewni</w:t>
            </w:r>
            <w:r w:rsidRPr="006D7C15">
              <w:rPr>
                <w:rFonts w:ascii="Verdana" w:hAnsi="Verdana"/>
                <w:sz w:val="20"/>
                <w:szCs w:val="20"/>
              </w:rPr>
              <w:t xml:space="preserve"> nielimitowany transfer danych (bez limitu pobierania i wysyłania danych), nielimitowaną ilość otwartych sesji, brak blokowania usług i protokołów w sieci Internet oraz możliwość użytkowania dowolnej liczby urządzeń w przypadku zastosowania przez Zamawiającego translacji </w:t>
            </w:r>
            <w:r w:rsidR="00716375">
              <w:rPr>
                <w:rFonts w:ascii="Verdana" w:hAnsi="Verdana"/>
                <w:sz w:val="20"/>
                <w:szCs w:val="20"/>
              </w:rPr>
              <w:t xml:space="preserve">   </w:t>
            </w:r>
            <w:r w:rsidRPr="006D7C15">
              <w:rPr>
                <w:rFonts w:ascii="Verdana" w:hAnsi="Verdana"/>
                <w:sz w:val="20"/>
                <w:szCs w:val="20"/>
              </w:rPr>
              <w:t>adresów (NAT)</w:t>
            </w:r>
            <w:r w:rsidR="00716375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646" w:type="pct"/>
            <w:shd w:val="clear" w:color="auto" w:fill="auto"/>
            <w:vAlign w:val="center"/>
          </w:tcPr>
          <w:p w14:paraId="6B7894D2" w14:textId="77777777" w:rsidR="006227AD" w:rsidRPr="00330C81" w:rsidRDefault="006227AD" w:rsidP="00DD0F6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330C81" w:rsidRPr="00B9385D" w14:paraId="0CB5F6FD" w14:textId="77777777" w:rsidTr="00EB132E">
        <w:trPr>
          <w:trHeight w:val="498"/>
          <w:tblHeader/>
        </w:trPr>
        <w:tc>
          <w:tcPr>
            <w:tcW w:w="272" w:type="pct"/>
            <w:vAlign w:val="center"/>
          </w:tcPr>
          <w:p w14:paraId="631ED083" w14:textId="77777777" w:rsidR="00330C81" w:rsidRPr="00330C81" w:rsidRDefault="00DD554E" w:rsidP="006C683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</w:t>
            </w:r>
          </w:p>
        </w:tc>
        <w:tc>
          <w:tcPr>
            <w:tcW w:w="3082" w:type="pct"/>
            <w:shd w:val="clear" w:color="auto" w:fill="auto"/>
            <w:vAlign w:val="center"/>
          </w:tcPr>
          <w:p w14:paraId="74AD4B86" w14:textId="77777777" w:rsidR="00C35905" w:rsidRDefault="00716375" w:rsidP="00EB132E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Wykonawca dostarczy </w:t>
            </w:r>
            <w:r w:rsidRPr="00C35905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łącze </w:t>
            </w:r>
            <w:r w:rsidR="000B052F" w:rsidRPr="00C35905">
              <w:rPr>
                <w:rFonts w:ascii="Verdana" w:hAnsi="Verdana"/>
                <w:b/>
                <w:bCs/>
                <w:sz w:val="20"/>
                <w:szCs w:val="20"/>
              </w:rPr>
              <w:t>min. z 1  publicznym  adresem IP</w:t>
            </w:r>
            <w:r w:rsidR="000B052F" w:rsidRPr="000B052F">
              <w:rPr>
                <w:rFonts w:ascii="Verdana" w:hAnsi="Verdana"/>
                <w:sz w:val="20"/>
                <w:szCs w:val="20"/>
              </w:rPr>
              <w:t xml:space="preserve">  dostępnym  dla</w:t>
            </w:r>
            <w:r w:rsidR="000B052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B052F" w:rsidRPr="000B052F">
              <w:rPr>
                <w:rFonts w:ascii="Verdana" w:hAnsi="Verdana"/>
                <w:sz w:val="20"/>
                <w:szCs w:val="20"/>
              </w:rPr>
              <w:t xml:space="preserve"> Zamawiającego</w:t>
            </w:r>
          </w:p>
          <w:p w14:paraId="0DCA4BA8" w14:textId="5F268D5B" w:rsidR="00330C81" w:rsidRPr="006D7C15" w:rsidRDefault="00C35905" w:rsidP="00EB132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35905">
              <w:rPr>
                <w:rFonts w:ascii="Verdana" w:hAnsi="Verdana"/>
                <w:sz w:val="20"/>
                <w:szCs w:val="20"/>
              </w:rPr>
              <w:t>(adres IP w okresie świadczenia usługi będzie</w:t>
            </w:r>
            <w:r w:rsidR="00EB132E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35905">
              <w:rPr>
                <w:rFonts w:ascii="Verdana" w:hAnsi="Verdana"/>
                <w:sz w:val="20"/>
                <w:szCs w:val="20"/>
              </w:rPr>
              <w:t>stały (niezmienny)</w:t>
            </w:r>
            <w:r>
              <w:rPr>
                <w:rFonts w:ascii="Verdana" w:hAnsi="Verdana"/>
                <w:sz w:val="20"/>
                <w:szCs w:val="20"/>
              </w:rPr>
              <w:t>).</w:t>
            </w:r>
          </w:p>
        </w:tc>
        <w:tc>
          <w:tcPr>
            <w:tcW w:w="1646" w:type="pct"/>
            <w:shd w:val="clear" w:color="auto" w:fill="auto"/>
            <w:vAlign w:val="center"/>
          </w:tcPr>
          <w:p w14:paraId="24C5365D" w14:textId="77777777" w:rsidR="00BB7840" w:rsidRDefault="00BB7840" w:rsidP="00DD0F63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2ABF6C99" w14:textId="77777777" w:rsidR="00BB7840" w:rsidRPr="00330C81" w:rsidRDefault="00BB7840" w:rsidP="00C35905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556CB" w:rsidRPr="00B9385D" w14:paraId="3381E69E" w14:textId="77777777" w:rsidTr="00EB132E">
        <w:trPr>
          <w:trHeight w:val="498"/>
          <w:tblHeader/>
        </w:trPr>
        <w:tc>
          <w:tcPr>
            <w:tcW w:w="272" w:type="pct"/>
            <w:vAlign w:val="center"/>
          </w:tcPr>
          <w:p w14:paraId="3BD0ED60" w14:textId="77777777" w:rsidR="002556CB" w:rsidRPr="00330C81" w:rsidRDefault="00DD554E" w:rsidP="006C683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5</w:t>
            </w:r>
          </w:p>
        </w:tc>
        <w:tc>
          <w:tcPr>
            <w:tcW w:w="3082" w:type="pct"/>
            <w:shd w:val="clear" w:color="auto" w:fill="auto"/>
            <w:vAlign w:val="center"/>
          </w:tcPr>
          <w:p w14:paraId="592F4ED2" w14:textId="6509C6E8" w:rsidR="002556CB" w:rsidRPr="002556CB" w:rsidRDefault="002556CB" w:rsidP="00EB132E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2556CB">
              <w:rPr>
                <w:rFonts w:ascii="Verdana" w:hAnsi="Verdana"/>
                <w:sz w:val="20"/>
                <w:szCs w:val="20"/>
              </w:rPr>
              <w:t>Wykonawca  zapewni  możliwość  użytkowania  przyznan</w:t>
            </w:r>
            <w:r w:rsidR="00716375">
              <w:rPr>
                <w:rFonts w:ascii="Verdana" w:hAnsi="Verdana"/>
                <w:sz w:val="20"/>
                <w:szCs w:val="20"/>
              </w:rPr>
              <w:t>ego/</w:t>
            </w:r>
            <w:proofErr w:type="spellStart"/>
            <w:r w:rsidR="00716375">
              <w:rPr>
                <w:rFonts w:ascii="Verdana" w:hAnsi="Verdana"/>
                <w:sz w:val="20"/>
                <w:szCs w:val="20"/>
              </w:rPr>
              <w:t>nych</w:t>
            </w:r>
            <w:proofErr w:type="spellEnd"/>
            <w:r w:rsidRPr="002556CB">
              <w:rPr>
                <w:rFonts w:ascii="Verdana" w:hAnsi="Verdana"/>
                <w:sz w:val="20"/>
                <w:szCs w:val="20"/>
              </w:rPr>
              <w:t xml:space="preserve"> adresów  IP  na  urządzeniach Zamawiającego  bez  konieczności  zgłaszania  adresów  MAC  urządzeń  Zamawiającego  do Wykonawcy </w:t>
            </w:r>
            <w:r w:rsidR="00EB132E">
              <w:rPr>
                <w:rFonts w:ascii="Verdana" w:hAnsi="Verdana"/>
                <w:sz w:val="20"/>
                <w:szCs w:val="20"/>
              </w:rPr>
              <w:br/>
            </w:r>
            <w:r w:rsidRPr="002556CB">
              <w:rPr>
                <w:rFonts w:ascii="Verdana" w:hAnsi="Verdana"/>
                <w:sz w:val="20"/>
                <w:szCs w:val="20"/>
              </w:rPr>
              <w:t>lub rejestrowania ich w systemach informatycznych Wykonawcy</w:t>
            </w:r>
            <w:r w:rsidR="00716375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646" w:type="pct"/>
            <w:shd w:val="clear" w:color="auto" w:fill="auto"/>
            <w:vAlign w:val="center"/>
          </w:tcPr>
          <w:p w14:paraId="06EFAB0E" w14:textId="77777777" w:rsidR="002556CB" w:rsidRPr="00330C81" w:rsidRDefault="002556CB" w:rsidP="00DD0F6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330C81" w:rsidRPr="00B9385D" w14:paraId="295E7F1E" w14:textId="77777777" w:rsidTr="00EB132E">
        <w:trPr>
          <w:trHeight w:val="498"/>
          <w:tblHeader/>
        </w:trPr>
        <w:tc>
          <w:tcPr>
            <w:tcW w:w="272" w:type="pct"/>
            <w:vAlign w:val="center"/>
          </w:tcPr>
          <w:p w14:paraId="19790D86" w14:textId="77777777" w:rsidR="00330C81" w:rsidRPr="00330C81" w:rsidRDefault="00DD554E" w:rsidP="006C683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6</w:t>
            </w:r>
          </w:p>
        </w:tc>
        <w:tc>
          <w:tcPr>
            <w:tcW w:w="3082" w:type="pct"/>
            <w:shd w:val="clear" w:color="auto" w:fill="auto"/>
            <w:vAlign w:val="center"/>
          </w:tcPr>
          <w:p w14:paraId="54088427" w14:textId="43208CDF" w:rsidR="006227AD" w:rsidRDefault="006227AD" w:rsidP="00EB132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227AD">
              <w:rPr>
                <w:rFonts w:ascii="Verdana" w:hAnsi="Verdana"/>
                <w:sz w:val="20"/>
                <w:szCs w:val="20"/>
              </w:rPr>
              <w:t>Łącz</w:t>
            </w:r>
            <w:r w:rsidR="00716375">
              <w:rPr>
                <w:rFonts w:ascii="Verdana" w:hAnsi="Verdana"/>
                <w:sz w:val="20"/>
                <w:szCs w:val="20"/>
              </w:rPr>
              <w:t>e</w:t>
            </w:r>
            <w:r w:rsidRPr="006227AD">
              <w:rPr>
                <w:rFonts w:ascii="Verdana" w:hAnsi="Verdana"/>
                <w:sz w:val="20"/>
                <w:szCs w:val="20"/>
              </w:rPr>
              <w:t xml:space="preserve">  objęte  zamówieniem  </w:t>
            </w:r>
            <w:r w:rsidR="00716375">
              <w:rPr>
                <w:rFonts w:ascii="Verdana" w:hAnsi="Verdana"/>
                <w:sz w:val="20"/>
                <w:szCs w:val="20"/>
              </w:rPr>
              <w:t>będzie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227AD">
              <w:rPr>
                <w:rFonts w:ascii="Verdana" w:hAnsi="Verdana"/>
                <w:sz w:val="20"/>
                <w:szCs w:val="20"/>
              </w:rPr>
              <w:t xml:space="preserve">doprowadzone  </w:t>
            </w:r>
            <w:r w:rsidR="00EB132E">
              <w:rPr>
                <w:rFonts w:ascii="Verdana" w:hAnsi="Verdana"/>
                <w:sz w:val="20"/>
                <w:szCs w:val="20"/>
              </w:rPr>
              <w:br/>
            </w:r>
            <w:r w:rsidRPr="006227AD">
              <w:rPr>
                <w:rFonts w:ascii="Verdana" w:hAnsi="Verdana"/>
                <w:sz w:val="20"/>
                <w:szCs w:val="20"/>
              </w:rPr>
              <w:t xml:space="preserve">do </w:t>
            </w:r>
            <w:r w:rsidR="00C4367A">
              <w:rPr>
                <w:rFonts w:ascii="Verdana" w:hAnsi="Verdana"/>
                <w:sz w:val="20"/>
                <w:szCs w:val="20"/>
              </w:rPr>
              <w:t xml:space="preserve">budynku i konkretnego </w:t>
            </w:r>
            <w:r w:rsidRPr="006227AD">
              <w:rPr>
                <w:rFonts w:ascii="Verdana" w:hAnsi="Verdana"/>
                <w:sz w:val="20"/>
                <w:szCs w:val="20"/>
              </w:rPr>
              <w:t>pomieszcze</w:t>
            </w:r>
            <w:r w:rsidR="00716375">
              <w:rPr>
                <w:rFonts w:ascii="Verdana" w:hAnsi="Verdana"/>
                <w:sz w:val="20"/>
                <w:szCs w:val="20"/>
              </w:rPr>
              <w:t>nia</w:t>
            </w:r>
            <w:r w:rsidRPr="006227AD">
              <w:rPr>
                <w:rFonts w:ascii="Verdana" w:hAnsi="Verdana"/>
                <w:sz w:val="20"/>
                <w:szCs w:val="20"/>
              </w:rPr>
              <w:t xml:space="preserve"> wskazan</w:t>
            </w:r>
            <w:r w:rsidR="00716375">
              <w:rPr>
                <w:rFonts w:ascii="Verdana" w:hAnsi="Verdana"/>
                <w:sz w:val="20"/>
                <w:szCs w:val="20"/>
              </w:rPr>
              <w:t>ego</w:t>
            </w:r>
            <w:r w:rsidR="00C4367A">
              <w:rPr>
                <w:rFonts w:ascii="Verdana" w:hAnsi="Verdana"/>
                <w:sz w:val="20"/>
                <w:szCs w:val="20"/>
              </w:rPr>
              <w:t xml:space="preserve"> przez Zamawiającego, </w:t>
            </w:r>
            <w:r w:rsidRPr="006227AD">
              <w:rPr>
                <w:rFonts w:ascii="Verdana" w:hAnsi="Verdana"/>
                <w:sz w:val="20"/>
                <w:szCs w:val="20"/>
              </w:rPr>
              <w:t>znajdując</w:t>
            </w:r>
            <w:r w:rsidR="00716375">
              <w:rPr>
                <w:rFonts w:ascii="Verdana" w:hAnsi="Verdana"/>
                <w:sz w:val="20"/>
                <w:szCs w:val="20"/>
              </w:rPr>
              <w:t>ego</w:t>
            </w:r>
            <w:r w:rsidRPr="006227AD">
              <w:rPr>
                <w:rFonts w:ascii="Verdana" w:hAnsi="Verdana"/>
                <w:sz w:val="20"/>
                <w:szCs w:val="20"/>
              </w:rPr>
              <w:t xml:space="preserve"> się </w:t>
            </w:r>
            <w:r w:rsidR="00716375">
              <w:rPr>
                <w:rFonts w:ascii="Verdana" w:hAnsi="Verdana"/>
                <w:sz w:val="20"/>
                <w:szCs w:val="20"/>
              </w:rPr>
              <w:t>w lokalizacji</w:t>
            </w:r>
            <w:r w:rsidRPr="006227AD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34A04">
              <w:rPr>
                <w:rFonts w:ascii="Verdana" w:hAnsi="Verdana"/>
                <w:sz w:val="20"/>
                <w:szCs w:val="20"/>
              </w:rPr>
              <w:t xml:space="preserve">ujętej w </w:t>
            </w:r>
            <w:r w:rsidRPr="006227AD">
              <w:rPr>
                <w:rFonts w:ascii="Verdana" w:hAnsi="Verdana"/>
                <w:sz w:val="20"/>
                <w:szCs w:val="20"/>
              </w:rPr>
              <w:t xml:space="preserve">zał. nr </w:t>
            </w:r>
            <w:r w:rsidR="00441217">
              <w:rPr>
                <w:rFonts w:ascii="Verdana" w:hAnsi="Verdana"/>
                <w:sz w:val="20"/>
                <w:szCs w:val="20"/>
              </w:rPr>
              <w:t>1</w:t>
            </w:r>
            <w:r w:rsidR="00F34A04">
              <w:rPr>
                <w:rFonts w:ascii="Verdana" w:hAnsi="Verdana"/>
                <w:sz w:val="20"/>
                <w:szCs w:val="20"/>
              </w:rPr>
              <w:t xml:space="preserve"> </w:t>
            </w:r>
            <w:r w:rsidR="00441217">
              <w:rPr>
                <w:rFonts w:ascii="Verdana" w:hAnsi="Verdana"/>
                <w:sz w:val="20"/>
                <w:szCs w:val="20"/>
              </w:rPr>
              <w:t xml:space="preserve">do </w:t>
            </w:r>
            <w:r w:rsidR="00F91B1B">
              <w:rPr>
                <w:rFonts w:ascii="Verdana" w:hAnsi="Verdana"/>
                <w:sz w:val="20"/>
                <w:szCs w:val="20"/>
              </w:rPr>
              <w:t>Opisu Przedmiotu Zamówienia (</w:t>
            </w:r>
            <w:r w:rsidR="00441217">
              <w:rPr>
                <w:rFonts w:ascii="Verdana" w:hAnsi="Verdana"/>
                <w:sz w:val="20"/>
                <w:szCs w:val="20"/>
              </w:rPr>
              <w:t>OPZ</w:t>
            </w:r>
            <w:r w:rsidR="00F91B1B">
              <w:rPr>
                <w:rFonts w:ascii="Verdana" w:hAnsi="Verdana"/>
                <w:sz w:val="20"/>
                <w:szCs w:val="20"/>
              </w:rPr>
              <w:t>)</w:t>
            </w:r>
            <w:r w:rsidR="00716375">
              <w:rPr>
                <w:rFonts w:ascii="Verdana" w:hAnsi="Verdana"/>
                <w:sz w:val="20"/>
                <w:szCs w:val="20"/>
              </w:rPr>
              <w:t xml:space="preserve">, którego </w:t>
            </w:r>
            <w:r w:rsidR="006E02DA">
              <w:rPr>
                <w:rFonts w:ascii="Verdana" w:hAnsi="Verdana"/>
                <w:sz w:val="20"/>
                <w:szCs w:val="20"/>
              </w:rPr>
              <w:t>o</w:t>
            </w:r>
            <w:r w:rsidR="00716375">
              <w:rPr>
                <w:rFonts w:ascii="Verdana" w:hAnsi="Verdana"/>
                <w:sz w:val="20"/>
                <w:szCs w:val="20"/>
              </w:rPr>
              <w:t>ferta dotyczy.</w:t>
            </w:r>
          </w:p>
          <w:p w14:paraId="59750EC4" w14:textId="77777777" w:rsidR="00EB132E" w:rsidRDefault="006227AD" w:rsidP="00EB132E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6227AD">
              <w:rPr>
                <w:rFonts w:ascii="Verdana" w:hAnsi="Verdana"/>
                <w:sz w:val="20"/>
                <w:szCs w:val="20"/>
              </w:rPr>
              <w:t xml:space="preserve">Wykonawca </w:t>
            </w:r>
            <w:r w:rsidR="00716375">
              <w:rPr>
                <w:rFonts w:ascii="Verdana" w:hAnsi="Verdana"/>
                <w:sz w:val="20"/>
                <w:szCs w:val="20"/>
              </w:rPr>
              <w:t xml:space="preserve">zobowiązuje się </w:t>
            </w:r>
            <w:r w:rsidRPr="006227AD">
              <w:rPr>
                <w:rFonts w:ascii="Verdana" w:hAnsi="Verdana"/>
                <w:sz w:val="20"/>
                <w:szCs w:val="20"/>
              </w:rPr>
              <w:t xml:space="preserve">do </w:t>
            </w:r>
            <w:r w:rsidR="00C4367A" w:rsidRPr="00C4367A">
              <w:rPr>
                <w:rFonts w:ascii="Verdana" w:hAnsi="Verdana"/>
                <w:sz w:val="20"/>
                <w:szCs w:val="20"/>
              </w:rPr>
              <w:t xml:space="preserve">dostarczenia, instalacji </w:t>
            </w:r>
            <w:r w:rsidR="00EB132E">
              <w:rPr>
                <w:rFonts w:ascii="Verdana" w:hAnsi="Verdana"/>
                <w:sz w:val="20"/>
                <w:szCs w:val="20"/>
              </w:rPr>
              <w:br/>
            </w:r>
            <w:r w:rsidR="00C4367A" w:rsidRPr="00C4367A">
              <w:rPr>
                <w:rFonts w:ascii="Verdana" w:hAnsi="Verdana"/>
                <w:sz w:val="20"/>
                <w:szCs w:val="20"/>
              </w:rPr>
              <w:t>i pełnej konfiguracji urządzeń końcowych niezbędnych do prawidłowego funkcjonowania łącza</w:t>
            </w:r>
            <w:r w:rsidR="00C4367A">
              <w:rPr>
                <w:rFonts w:ascii="Verdana" w:hAnsi="Verdana"/>
                <w:sz w:val="20"/>
                <w:szCs w:val="20"/>
              </w:rPr>
              <w:t xml:space="preserve">. </w:t>
            </w:r>
          </w:p>
          <w:p w14:paraId="77B508E7" w14:textId="7AC468D0" w:rsidR="00487D37" w:rsidRPr="00330C81" w:rsidRDefault="00487D37" w:rsidP="00EB132E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87D37">
              <w:rPr>
                <w:rFonts w:ascii="Verdana" w:hAnsi="Verdana"/>
                <w:sz w:val="20"/>
                <w:szCs w:val="20"/>
              </w:rPr>
              <w:t xml:space="preserve">Łącze </w:t>
            </w:r>
            <w:r>
              <w:rPr>
                <w:rFonts w:ascii="Verdana" w:hAnsi="Verdana"/>
                <w:sz w:val="20"/>
                <w:szCs w:val="20"/>
              </w:rPr>
              <w:t>jest</w:t>
            </w:r>
            <w:r w:rsidR="00EB132E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487D37">
              <w:rPr>
                <w:rFonts w:ascii="Verdana" w:hAnsi="Verdana"/>
                <w:sz w:val="20"/>
                <w:szCs w:val="20"/>
              </w:rPr>
              <w:t>zakończone wtykiem typu RJ</w:t>
            </w:r>
            <w:r w:rsidR="00C4367A">
              <w:rPr>
                <w:rFonts w:ascii="Verdana" w:hAnsi="Verdana"/>
                <w:sz w:val="20"/>
                <w:szCs w:val="20"/>
              </w:rPr>
              <w:t>-</w:t>
            </w:r>
            <w:r w:rsidRPr="00487D37">
              <w:rPr>
                <w:rFonts w:ascii="Verdana" w:hAnsi="Verdana"/>
                <w:sz w:val="20"/>
                <w:szCs w:val="20"/>
              </w:rPr>
              <w:t xml:space="preserve">45 </w:t>
            </w:r>
            <w:bookmarkStart w:id="2" w:name="_Hlk130982418"/>
            <w:r w:rsidRPr="00487D37">
              <w:rPr>
                <w:rFonts w:ascii="Verdana" w:hAnsi="Verdana"/>
                <w:sz w:val="20"/>
                <w:szCs w:val="20"/>
              </w:rPr>
              <w:t xml:space="preserve">w technologii  </w:t>
            </w:r>
            <w:bookmarkEnd w:id="2"/>
            <w:r w:rsidRPr="00487D37">
              <w:rPr>
                <w:rFonts w:ascii="Verdana" w:hAnsi="Verdana"/>
                <w:sz w:val="20"/>
                <w:szCs w:val="20"/>
              </w:rPr>
              <w:t>100</w:t>
            </w:r>
            <w:r w:rsidR="00D33855">
              <w:rPr>
                <w:rFonts w:ascii="Verdana" w:hAnsi="Verdana"/>
                <w:sz w:val="20"/>
                <w:szCs w:val="20"/>
              </w:rPr>
              <w:t>0</w:t>
            </w:r>
            <w:r w:rsidR="00463186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487D37">
              <w:rPr>
                <w:rFonts w:ascii="Verdana" w:hAnsi="Verdana"/>
                <w:sz w:val="20"/>
                <w:szCs w:val="20"/>
              </w:rPr>
              <w:t>Base-T</w:t>
            </w:r>
            <w:r w:rsidR="005D58CC">
              <w:rPr>
                <w:rFonts w:ascii="Verdana" w:hAnsi="Verdana"/>
                <w:sz w:val="20"/>
                <w:szCs w:val="20"/>
              </w:rPr>
              <w:t>,</w:t>
            </w:r>
            <w:r w:rsidRPr="00487D37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co umożliwi podłączenie go do </w:t>
            </w:r>
            <w:r w:rsidR="00C4367A">
              <w:rPr>
                <w:rFonts w:ascii="Verdana" w:hAnsi="Verdana"/>
                <w:sz w:val="20"/>
                <w:szCs w:val="20"/>
              </w:rPr>
              <w:t>komputera/</w:t>
            </w:r>
            <w:r>
              <w:rPr>
                <w:rFonts w:ascii="Verdana" w:hAnsi="Verdana"/>
                <w:sz w:val="20"/>
                <w:szCs w:val="20"/>
              </w:rPr>
              <w:t>sieci LAN Zamawiającego.</w:t>
            </w:r>
          </w:p>
        </w:tc>
        <w:tc>
          <w:tcPr>
            <w:tcW w:w="1646" w:type="pct"/>
            <w:shd w:val="clear" w:color="auto" w:fill="auto"/>
            <w:vAlign w:val="center"/>
          </w:tcPr>
          <w:p w14:paraId="7723897D" w14:textId="77777777" w:rsidR="00330C81" w:rsidRPr="00330C81" w:rsidRDefault="00330C81" w:rsidP="00DD0F6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4C411F27" w14:textId="4921A9ED" w:rsidR="00EB132E" w:rsidRDefault="00EB132E">
      <w:r>
        <w:lastRenderedPageBreak/>
        <w:br/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5988"/>
        <w:gridCol w:w="3198"/>
      </w:tblGrid>
      <w:tr w:rsidR="002556CB" w:rsidRPr="00B9385D" w14:paraId="36A8CF77" w14:textId="77777777" w:rsidTr="002556CB">
        <w:trPr>
          <w:trHeight w:val="498"/>
          <w:tblHeader/>
        </w:trPr>
        <w:tc>
          <w:tcPr>
            <w:tcW w:w="5000" w:type="pct"/>
            <w:gridSpan w:val="3"/>
            <w:shd w:val="clear" w:color="auto" w:fill="F2DBDB" w:themeFill="accent2" w:themeFillTint="33"/>
            <w:vAlign w:val="center"/>
          </w:tcPr>
          <w:p w14:paraId="0515F6C6" w14:textId="77777777" w:rsidR="002556CB" w:rsidRPr="00330C81" w:rsidRDefault="00B62138" w:rsidP="002556CB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Gwarancja jakości świadczonych usług</w:t>
            </w:r>
            <w:r w:rsidR="000D3DFD">
              <w:rPr>
                <w:rFonts w:ascii="Verdana" w:hAnsi="Verdana" w:cs="Arial"/>
                <w:sz w:val="20"/>
                <w:szCs w:val="20"/>
              </w:rPr>
              <w:t xml:space="preserve"> (warunki SLA)</w:t>
            </w:r>
            <w:r w:rsidR="002556CB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</w:tr>
      <w:tr w:rsidR="002556CB" w:rsidRPr="00B9385D" w14:paraId="55AB1545" w14:textId="77777777" w:rsidTr="00EB132E">
        <w:trPr>
          <w:trHeight w:val="498"/>
          <w:tblHeader/>
        </w:trPr>
        <w:tc>
          <w:tcPr>
            <w:tcW w:w="272" w:type="pct"/>
            <w:shd w:val="clear" w:color="auto" w:fill="auto"/>
            <w:vAlign w:val="center"/>
          </w:tcPr>
          <w:p w14:paraId="052BE848" w14:textId="77777777" w:rsidR="002556CB" w:rsidRDefault="000461EA" w:rsidP="002556CB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7</w:t>
            </w:r>
          </w:p>
        </w:tc>
        <w:tc>
          <w:tcPr>
            <w:tcW w:w="3082" w:type="pct"/>
            <w:shd w:val="clear" w:color="auto" w:fill="auto"/>
            <w:vAlign w:val="center"/>
          </w:tcPr>
          <w:p w14:paraId="368CBA19" w14:textId="77777777" w:rsidR="00EB132E" w:rsidRDefault="00150EB4" w:rsidP="00EB132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150EB4">
              <w:rPr>
                <w:rFonts w:ascii="Verdana" w:hAnsi="Verdana"/>
                <w:sz w:val="20"/>
                <w:szCs w:val="20"/>
              </w:rPr>
              <w:t xml:space="preserve">Gwarantowany czas dostępności usługi w miesiącu </w:t>
            </w:r>
            <w:r>
              <w:rPr>
                <w:rFonts w:ascii="Verdana" w:hAnsi="Verdana"/>
                <w:sz w:val="20"/>
                <w:szCs w:val="20"/>
              </w:rPr>
              <w:t xml:space="preserve">będzie </w:t>
            </w:r>
            <w:r w:rsidRPr="00150EB4">
              <w:rPr>
                <w:rFonts w:ascii="Verdana" w:hAnsi="Verdana"/>
                <w:sz w:val="20"/>
                <w:szCs w:val="20"/>
              </w:rPr>
              <w:t>na poziomie nie mniejszym niż</w:t>
            </w:r>
            <w:r w:rsidR="000B052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B052F" w:rsidRPr="000B052F">
              <w:rPr>
                <w:rFonts w:ascii="Verdana" w:hAnsi="Verdana"/>
                <w:b/>
                <w:sz w:val="20"/>
                <w:szCs w:val="20"/>
              </w:rPr>
              <w:t>9</w:t>
            </w:r>
            <w:r w:rsidR="00EB132E">
              <w:rPr>
                <w:rFonts w:ascii="Verdana" w:hAnsi="Verdana"/>
                <w:b/>
                <w:sz w:val="20"/>
                <w:szCs w:val="20"/>
              </w:rPr>
              <w:t>7</w:t>
            </w:r>
            <w:r w:rsidR="000B052F" w:rsidRPr="000B052F">
              <w:rPr>
                <w:rFonts w:ascii="Verdana" w:hAnsi="Verdana"/>
                <w:b/>
                <w:sz w:val="20"/>
                <w:szCs w:val="20"/>
              </w:rPr>
              <w:t>,</w:t>
            </w:r>
            <w:r w:rsidR="00EB132E"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0B052F" w:rsidRPr="000B052F">
              <w:rPr>
                <w:rFonts w:ascii="Verdana" w:hAnsi="Verdana"/>
                <w:b/>
                <w:sz w:val="20"/>
                <w:szCs w:val="20"/>
              </w:rPr>
              <w:t xml:space="preserve"> %</w:t>
            </w:r>
            <w:r w:rsidR="000B052F" w:rsidRPr="000B052F">
              <w:rPr>
                <w:rFonts w:ascii="Verdana" w:hAnsi="Verdana"/>
                <w:sz w:val="20"/>
                <w:szCs w:val="20"/>
              </w:rPr>
              <w:t xml:space="preserve"> co  oznacza,  </w:t>
            </w:r>
          </w:p>
          <w:p w14:paraId="4E243870" w14:textId="77777777" w:rsidR="00EB132E" w:rsidRDefault="000B052F" w:rsidP="00EB132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B052F">
              <w:rPr>
                <w:rFonts w:ascii="Verdana" w:hAnsi="Verdana"/>
                <w:sz w:val="20"/>
                <w:szCs w:val="20"/>
              </w:rPr>
              <w:t>że  maksymalny łączny  czas  wszystkich  awarii w  danym okresie abonamentowym (miesiącu)</w:t>
            </w:r>
            <w:r w:rsidR="00EB132E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0B052F">
              <w:rPr>
                <w:rFonts w:ascii="Verdana" w:hAnsi="Verdana"/>
                <w:sz w:val="20"/>
                <w:szCs w:val="20"/>
              </w:rPr>
              <w:t xml:space="preserve">nie może przekroczyć </w:t>
            </w:r>
            <w:r w:rsidR="00EB132E">
              <w:rPr>
                <w:rFonts w:ascii="Verdana" w:hAnsi="Verdana"/>
                <w:b/>
                <w:sz w:val="20"/>
                <w:szCs w:val="20"/>
              </w:rPr>
              <w:t>18</w:t>
            </w:r>
            <w:r w:rsidRPr="000B052F">
              <w:rPr>
                <w:rFonts w:ascii="Verdana" w:hAnsi="Verdana"/>
                <w:b/>
                <w:sz w:val="20"/>
                <w:szCs w:val="20"/>
              </w:rPr>
              <w:t xml:space="preserve"> godzin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  <w:p w14:paraId="03A8CABF" w14:textId="51694260" w:rsidR="002556CB" w:rsidRDefault="000B052F" w:rsidP="00EB132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br/>
              <w:t xml:space="preserve">Należy podać poziom </w:t>
            </w:r>
            <w:r w:rsidRPr="00150EB4">
              <w:rPr>
                <w:rFonts w:ascii="Verdana" w:hAnsi="Verdana"/>
                <w:sz w:val="20"/>
                <w:szCs w:val="20"/>
              </w:rPr>
              <w:t>czas</w:t>
            </w:r>
            <w:r>
              <w:rPr>
                <w:rFonts w:ascii="Verdana" w:hAnsi="Verdana"/>
                <w:sz w:val="20"/>
                <w:szCs w:val="20"/>
              </w:rPr>
              <w:t>u dostępności usługi.</w:t>
            </w:r>
          </w:p>
        </w:tc>
        <w:tc>
          <w:tcPr>
            <w:tcW w:w="1646" w:type="pct"/>
            <w:shd w:val="clear" w:color="auto" w:fill="auto"/>
            <w:vAlign w:val="center"/>
          </w:tcPr>
          <w:p w14:paraId="7D76C50B" w14:textId="77777777" w:rsidR="00490B8A" w:rsidRDefault="00490B8A" w:rsidP="002556CB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50724385" w14:textId="77777777" w:rsidR="002556CB" w:rsidRDefault="00490B8A" w:rsidP="002556CB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……………………………………………… %</w:t>
            </w:r>
          </w:p>
          <w:p w14:paraId="4A951DF5" w14:textId="77777777" w:rsidR="00490B8A" w:rsidRDefault="00490B8A" w:rsidP="002556CB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150EB4" w:rsidRPr="00B9385D" w14:paraId="49E78E38" w14:textId="77777777" w:rsidTr="00EB132E">
        <w:trPr>
          <w:trHeight w:val="498"/>
          <w:tblHeader/>
        </w:trPr>
        <w:tc>
          <w:tcPr>
            <w:tcW w:w="272" w:type="pct"/>
            <w:shd w:val="clear" w:color="auto" w:fill="auto"/>
            <w:vAlign w:val="center"/>
          </w:tcPr>
          <w:p w14:paraId="7C2F90AD" w14:textId="16DBDAB9" w:rsidR="00150EB4" w:rsidRDefault="00EB132E" w:rsidP="00DE568B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8</w:t>
            </w:r>
          </w:p>
        </w:tc>
        <w:tc>
          <w:tcPr>
            <w:tcW w:w="3082" w:type="pct"/>
            <w:shd w:val="clear" w:color="auto" w:fill="auto"/>
            <w:vAlign w:val="center"/>
          </w:tcPr>
          <w:p w14:paraId="48BCBB11" w14:textId="77777777" w:rsidR="00930581" w:rsidRDefault="000B052F" w:rsidP="00EB132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B052F">
              <w:rPr>
                <w:rFonts w:ascii="Verdana" w:hAnsi="Verdana"/>
                <w:sz w:val="20"/>
                <w:szCs w:val="20"/>
              </w:rPr>
              <w:t xml:space="preserve">Czas reakcji na awarię nie będzie dłuższy niż </w:t>
            </w:r>
            <w:r w:rsidR="00930581" w:rsidRPr="00EB132E"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  <w:r w:rsidRPr="00EB132E">
              <w:rPr>
                <w:rFonts w:ascii="Verdana" w:hAnsi="Verdana"/>
                <w:b/>
                <w:bCs/>
                <w:sz w:val="20"/>
                <w:szCs w:val="20"/>
              </w:rPr>
              <w:t xml:space="preserve"> godzin</w:t>
            </w:r>
            <w:r>
              <w:rPr>
                <w:rFonts w:ascii="Verdana" w:hAnsi="Verdana"/>
                <w:sz w:val="20"/>
                <w:szCs w:val="20"/>
              </w:rPr>
              <w:t xml:space="preserve">. </w:t>
            </w:r>
          </w:p>
          <w:p w14:paraId="4F36BFD1" w14:textId="005E9D14" w:rsidR="000B052F" w:rsidRPr="007C3804" w:rsidRDefault="000B052F" w:rsidP="00EB132E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Należy potwierdzić spełnienie warunków SLA.  </w:t>
            </w:r>
          </w:p>
        </w:tc>
        <w:tc>
          <w:tcPr>
            <w:tcW w:w="1646" w:type="pct"/>
            <w:shd w:val="clear" w:color="auto" w:fill="auto"/>
            <w:vAlign w:val="center"/>
          </w:tcPr>
          <w:p w14:paraId="0269839B" w14:textId="77777777" w:rsidR="00454EB8" w:rsidRDefault="00454EB8" w:rsidP="00454EB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       </w:t>
            </w:r>
          </w:p>
          <w:p w14:paraId="24EA7A26" w14:textId="77777777" w:rsidR="00150EB4" w:rsidRDefault="00454EB8" w:rsidP="00454EB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        ………………………………… h</w:t>
            </w:r>
          </w:p>
          <w:p w14:paraId="525CB70F" w14:textId="77777777" w:rsidR="00454EB8" w:rsidRDefault="00454EB8" w:rsidP="00454EB8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487D37" w:rsidRPr="00B9385D" w14:paraId="55F11986" w14:textId="77777777" w:rsidTr="00EB132E">
        <w:trPr>
          <w:trHeight w:val="498"/>
          <w:tblHeader/>
        </w:trPr>
        <w:tc>
          <w:tcPr>
            <w:tcW w:w="272" w:type="pct"/>
            <w:shd w:val="clear" w:color="auto" w:fill="auto"/>
            <w:vAlign w:val="center"/>
          </w:tcPr>
          <w:p w14:paraId="6A59D9E3" w14:textId="08B68283" w:rsidR="00487D37" w:rsidRDefault="00EB132E" w:rsidP="000461EA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9</w:t>
            </w:r>
          </w:p>
        </w:tc>
        <w:tc>
          <w:tcPr>
            <w:tcW w:w="3082" w:type="pct"/>
            <w:shd w:val="clear" w:color="auto" w:fill="auto"/>
            <w:vAlign w:val="center"/>
          </w:tcPr>
          <w:p w14:paraId="1408BE2C" w14:textId="205179D7" w:rsidR="00487D37" w:rsidRDefault="000B052F" w:rsidP="00EB132E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B052F">
              <w:rPr>
                <w:rFonts w:ascii="Verdana" w:hAnsi="Verdana"/>
                <w:sz w:val="20"/>
                <w:szCs w:val="20"/>
              </w:rPr>
              <w:t xml:space="preserve">Czas usunięcia awarii </w:t>
            </w:r>
            <w:r w:rsidRPr="00B64783">
              <w:rPr>
                <w:rFonts w:ascii="Verdana" w:hAnsi="Verdana"/>
                <w:b/>
                <w:bCs/>
                <w:sz w:val="20"/>
                <w:szCs w:val="20"/>
              </w:rPr>
              <w:t xml:space="preserve">nie może być dłuższy niż </w:t>
            </w:r>
            <w:r w:rsidR="00B64783" w:rsidRPr="00B64783">
              <w:rPr>
                <w:rFonts w:ascii="Verdana" w:hAnsi="Verdana"/>
                <w:b/>
                <w:bCs/>
                <w:sz w:val="20"/>
                <w:szCs w:val="20"/>
              </w:rPr>
              <w:t>24</w:t>
            </w:r>
            <w:r w:rsidRPr="000B052F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64783">
              <w:rPr>
                <w:rFonts w:ascii="Verdana" w:hAnsi="Verdana"/>
                <w:b/>
                <w:bCs/>
                <w:sz w:val="20"/>
                <w:szCs w:val="20"/>
              </w:rPr>
              <w:t>godzin</w:t>
            </w:r>
            <w:r w:rsidR="00B64783">
              <w:rPr>
                <w:rFonts w:ascii="Verdana" w:hAnsi="Verdana"/>
                <w:b/>
                <w:bCs/>
                <w:sz w:val="20"/>
                <w:szCs w:val="20"/>
              </w:rPr>
              <w:t>y</w:t>
            </w:r>
            <w:r w:rsidRPr="000B052F">
              <w:rPr>
                <w:rFonts w:ascii="Verdana" w:hAnsi="Verdana"/>
                <w:sz w:val="20"/>
                <w:szCs w:val="20"/>
              </w:rPr>
              <w:t xml:space="preserve"> licząc od momentu zgłoszenia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  <w:p w14:paraId="70BBF496" w14:textId="77777777" w:rsidR="00EB132E" w:rsidRDefault="00EB132E" w:rsidP="00EB132E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2E745642" w14:textId="77777777" w:rsidR="000B052F" w:rsidRPr="007C3804" w:rsidRDefault="000B052F" w:rsidP="00EB132E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Należy potwierdzić spełnienie warunków SLA.  </w:t>
            </w:r>
          </w:p>
        </w:tc>
        <w:tc>
          <w:tcPr>
            <w:tcW w:w="1646" w:type="pct"/>
            <w:shd w:val="clear" w:color="auto" w:fill="auto"/>
            <w:vAlign w:val="center"/>
          </w:tcPr>
          <w:p w14:paraId="401DE543" w14:textId="77777777" w:rsidR="00487D37" w:rsidRDefault="00487D37" w:rsidP="00487D3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………………………………… h</w:t>
            </w:r>
          </w:p>
        </w:tc>
      </w:tr>
      <w:tr w:rsidR="00EB132E" w:rsidRPr="00B9385D" w14:paraId="59B9D67A" w14:textId="77777777" w:rsidTr="00EB132E">
        <w:trPr>
          <w:trHeight w:val="498"/>
          <w:tblHeader/>
        </w:trPr>
        <w:tc>
          <w:tcPr>
            <w:tcW w:w="272" w:type="pct"/>
            <w:shd w:val="clear" w:color="auto" w:fill="auto"/>
            <w:vAlign w:val="center"/>
          </w:tcPr>
          <w:p w14:paraId="1D6D0FE2" w14:textId="6AEB2B0C" w:rsidR="00EB132E" w:rsidRPr="00330C81" w:rsidRDefault="00EB132E" w:rsidP="00EB132E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10</w:t>
            </w:r>
          </w:p>
        </w:tc>
        <w:tc>
          <w:tcPr>
            <w:tcW w:w="3082" w:type="pct"/>
            <w:shd w:val="clear" w:color="auto" w:fill="auto"/>
            <w:vAlign w:val="center"/>
          </w:tcPr>
          <w:p w14:paraId="56DCE6CE" w14:textId="538AE93E" w:rsidR="00EB132E" w:rsidRPr="002556CB" w:rsidRDefault="00EB132E" w:rsidP="00EB132E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232EC2">
              <w:rPr>
                <w:rFonts w:ascii="Verdana" w:hAnsi="Verdana"/>
                <w:sz w:val="20"/>
                <w:szCs w:val="20"/>
              </w:rPr>
              <w:t>Wykonawca zapew</w:t>
            </w:r>
            <w:r>
              <w:rPr>
                <w:rFonts w:ascii="Verdana" w:hAnsi="Verdana"/>
                <w:sz w:val="20"/>
                <w:szCs w:val="20"/>
              </w:rPr>
              <w:t>ni</w:t>
            </w:r>
            <w:r w:rsidRPr="00232EC2">
              <w:rPr>
                <w:rFonts w:ascii="Verdana" w:hAnsi="Verdana"/>
                <w:sz w:val="20"/>
                <w:szCs w:val="20"/>
              </w:rPr>
              <w:t xml:space="preserve"> Zamawiającemu serwis i obsługę łączy poprzez biuro zgłoszeń,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0270E8">
              <w:rPr>
                <w:rFonts w:ascii="Verdana" w:hAnsi="Verdana"/>
                <w:sz w:val="20"/>
                <w:szCs w:val="20"/>
              </w:rPr>
              <w:t>dostępne w trybie 24/7/365, to jest stale.</w:t>
            </w:r>
            <w:r>
              <w:rPr>
                <w:rFonts w:ascii="Verdana" w:hAnsi="Verdana"/>
                <w:sz w:val="20"/>
                <w:szCs w:val="20"/>
              </w:rPr>
              <w:t xml:space="preserve"> Zgłoszenia będą przekazywane na</w:t>
            </w:r>
            <w:r w:rsidRPr="007A2887">
              <w:rPr>
                <w:rFonts w:ascii="Verdana" w:hAnsi="Verdana"/>
                <w:sz w:val="20"/>
                <w:szCs w:val="20"/>
              </w:rPr>
              <w:t xml:space="preserve"> awaryjny</w:t>
            </w:r>
            <w:r>
              <w:rPr>
                <w:rFonts w:ascii="Verdana" w:hAnsi="Verdana"/>
                <w:sz w:val="20"/>
                <w:szCs w:val="20"/>
              </w:rPr>
              <w:t xml:space="preserve"> adres </w:t>
            </w:r>
            <w:r w:rsidRPr="007A2887">
              <w:rPr>
                <w:rFonts w:ascii="Verdana" w:hAnsi="Verdana"/>
                <w:sz w:val="20"/>
                <w:szCs w:val="20"/>
              </w:rPr>
              <w:t xml:space="preserve">e-mail </w:t>
            </w:r>
            <w:r>
              <w:rPr>
                <w:rFonts w:ascii="Verdana" w:hAnsi="Verdana"/>
                <w:sz w:val="20"/>
                <w:szCs w:val="20"/>
              </w:rPr>
              <w:t>wskazany w Umowie.</w:t>
            </w:r>
          </w:p>
        </w:tc>
        <w:tc>
          <w:tcPr>
            <w:tcW w:w="1646" w:type="pct"/>
            <w:shd w:val="clear" w:color="auto" w:fill="auto"/>
            <w:vAlign w:val="center"/>
          </w:tcPr>
          <w:p w14:paraId="738F40E7" w14:textId="77777777" w:rsidR="00EB132E" w:rsidRDefault="00EB132E" w:rsidP="00EB132E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EB132E" w:rsidRPr="00B9385D" w14:paraId="44079F92" w14:textId="77777777" w:rsidTr="00EB132E">
        <w:trPr>
          <w:trHeight w:val="498"/>
          <w:tblHeader/>
        </w:trPr>
        <w:tc>
          <w:tcPr>
            <w:tcW w:w="272" w:type="pct"/>
            <w:shd w:val="clear" w:color="auto" w:fill="auto"/>
            <w:vAlign w:val="center"/>
          </w:tcPr>
          <w:p w14:paraId="4965EA33" w14:textId="4711B1CA" w:rsidR="00EB132E" w:rsidRPr="00330C81" w:rsidRDefault="00EB132E" w:rsidP="00EB132E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11</w:t>
            </w:r>
          </w:p>
        </w:tc>
        <w:tc>
          <w:tcPr>
            <w:tcW w:w="3082" w:type="pct"/>
            <w:shd w:val="clear" w:color="auto" w:fill="auto"/>
            <w:vAlign w:val="center"/>
          </w:tcPr>
          <w:p w14:paraId="65D6853C" w14:textId="77777777" w:rsidR="00EB132E" w:rsidRPr="002556CB" w:rsidRDefault="00EB132E" w:rsidP="00EB132E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232EC2">
              <w:rPr>
                <w:rFonts w:ascii="Verdana" w:hAnsi="Verdana"/>
                <w:sz w:val="20"/>
                <w:szCs w:val="20"/>
              </w:rPr>
              <w:t xml:space="preserve">Wykonawca samodzielnie uzyska ewentualne pozwolenia, o ile będą wymagane oraz dokona niezbędnych ustaleń technicznych w celu podłączenia </w:t>
            </w:r>
            <w:r>
              <w:rPr>
                <w:rFonts w:ascii="Verdana" w:hAnsi="Verdana"/>
                <w:sz w:val="20"/>
                <w:szCs w:val="20"/>
              </w:rPr>
              <w:t xml:space="preserve">i konfiguracji </w:t>
            </w:r>
            <w:r w:rsidRPr="00232EC2">
              <w:rPr>
                <w:rFonts w:ascii="Verdana" w:hAnsi="Verdana"/>
                <w:sz w:val="20"/>
                <w:szCs w:val="20"/>
              </w:rPr>
              <w:t>łącz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232EC2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646" w:type="pct"/>
            <w:shd w:val="clear" w:color="auto" w:fill="auto"/>
            <w:vAlign w:val="center"/>
          </w:tcPr>
          <w:p w14:paraId="71C23F69" w14:textId="77777777" w:rsidR="00EB132E" w:rsidRDefault="00EB132E" w:rsidP="00EB132E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EB132E" w:rsidRPr="00B9385D" w14:paraId="3FEA4E9E" w14:textId="77777777" w:rsidTr="00EB132E">
        <w:trPr>
          <w:trHeight w:val="498"/>
          <w:tblHeader/>
        </w:trPr>
        <w:tc>
          <w:tcPr>
            <w:tcW w:w="272" w:type="pct"/>
            <w:vAlign w:val="center"/>
          </w:tcPr>
          <w:p w14:paraId="73818AC3" w14:textId="49BFD157" w:rsidR="00EB132E" w:rsidRPr="00330C81" w:rsidRDefault="00EB132E" w:rsidP="00EB132E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12</w:t>
            </w:r>
          </w:p>
        </w:tc>
        <w:tc>
          <w:tcPr>
            <w:tcW w:w="3082" w:type="pct"/>
            <w:shd w:val="clear" w:color="auto" w:fill="auto"/>
            <w:vAlign w:val="center"/>
          </w:tcPr>
          <w:p w14:paraId="1A609667" w14:textId="77777777" w:rsidR="00EB132E" w:rsidRDefault="00EB132E" w:rsidP="00EB132E">
            <w:pPr>
              <w:spacing w:line="276" w:lineRule="auto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94E60">
              <w:rPr>
                <w:rFonts w:ascii="Verdana" w:hAnsi="Verdana"/>
                <w:sz w:val="20"/>
                <w:szCs w:val="20"/>
              </w:rPr>
              <w:t xml:space="preserve">Wykonawca zapewni uruchomienie łącza internetowego </w:t>
            </w:r>
            <w:r>
              <w:rPr>
                <w:rFonts w:ascii="Verdana" w:hAnsi="Verdana"/>
                <w:sz w:val="20"/>
                <w:szCs w:val="20"/>
              </w:rPr>
              <w:br/>
            </w:r>
            <w:r w:rsidRPr="00794E60">
              <w:rPr>
                <w:rFonts w:ascii="Verdana" w:hAnsi="Verdana"/>
                <w:sz w:val="20"/>
                <w:szCs w:val="20"/>
              </w:rPr>
              <w:t xml:space="preserve">i rozpocznie realizację usługi </w:t>
            </w:r>
            <w:r w:rsidRPr="00B64783">
              <w:rPr>
                <w:rFonts w:ascii="Verdana" w:hAnsi="Verdana"/>
                <w:b/>
                <w:bCs/>
                <w:sz w:val="20"/>
                <w:szCs w:val="20"/>
              </w:rPr>
              <w:t>nie później niż z dniem 01.07.202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  <w:r w:rsidRPr="00B64783">
              <w:rPr>
                <w:rFonts w:ascii="Verdana" w:hAnsi="Verdana"/>
                <w:b/>
                <w:bCs/>
                <w:sz w:val="20"/>
                <w:szCs w:val="20"/>
              </w:rPr>
              <w:t xml:space="preserve"> r.</w:t>
            </w:r>
          </w:p>
          <w:p w14:paraId="079DA4E2" w14:textId="0676BCEC" w:rsidR="00EB132E" w:rsidRPr="00B64783" w:rsidRDefault="00EB132E" w:rsidP="00EB132E">
            <w:pPr>
              <w:spacing w:line="276" w:lineRule="auto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5CB1B9D" w14:textId="77777777" w:rsidR="00EB132E" w:rsidRPr="00330C81" w:rsidRDefault="00EB132E" w:rsidP="00EB132E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Należy potwierdzić datę uruchomienia łącza.</w:t>
            </w:r>
          </w:p>
        </w:tc>
        <w:tc>
          <w:tcPr>
            <w:tcW w:w="1646" w:type="pct"/>
            <w:shd w:val="clear" w:color="auto" w:fill="auto"/>
            <w:vAlign w:val="center"/>
          </w:tcPr>
          <w:p w14:paraId="1BEF21A4" w14:textId="77777777" w:rsidR="00EB132E" w:rsidRPr="00330C81" w:rsidRDefault="00EB132E" w:rsidP="00EB132E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931E13">
              <w:rPr>
                <w:rFonts w:ascii="Verdana" w:hAnsi="Verdana"/>
                <w:sz w:val="20"/>
                <w:szCs w:val="20"/>
              </w:rPr>
              <w:t xml:space="preserve">_ _ . _ _ . </w:t>
            </w:r>
            <w:r>
              <w:rPr>
                <w:rFonts w:ascii="Verdana" w:hAnsi="Verdana"/>
                <w:sz w:val="20"/>
                <w:szCs w:val="20"/>
              </w:rPr>
              <w:t>_ _ _ _</w:t>
            </w:r>
            <w:r w:rsidRPr="00931E13">
              <w:rPr>
                <w:rFonts w:ascii="Verdana" w:hAnsi="Verdana"/>
                <w:sz w:val="20"/>
                <w:szCs w:val="20"/>
              </w:rPr>
              <w:t xml:space="preserve"> r.</w:t>
            </w:r>
          </w:p>
        </w:tc>
      </w:tr>
      <w:tr w:rsidR="00EB132E" w:rsidRPr="00B9385D" w14:paraId="0F4E1F29" w14:textId="77777777" w:rsidTr="00EB132E">
        <w:trPr>
          <w:trHeight w:val="498"/>
          <w:tblHeader/>
        </w:trPr>
        <w:tc>
          <w:tcPr>
            <w:tcW w:w="272" w:type="pct"/>
            <w:vAlign w:val="center"/>
          </w:tcPr>
          <w:p w14:paraId="1AD6EC87" w14:textId="3D846994" w:rsidR="00EB132E" w:rsidRPr="00330C81" w:rsidRDefault="00EB132E" w:rsidP="00EB132E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13</w:t>
            </w:r>
          </w:p>
        </w:tc>
        <w:tc>
          <w:tcPr>
            <w:tcW w:w="3082" w:type="pct"/>
            <w:shd w:val="clear" w:color="auto" w:fill="auto"/>
            <w:vAlign w:val="center"/>
          </w:tcPr>
          <w:p w14:paraId="423CA473" w14:textId="77777777" w:rsidR="00EB132E" w:rsidRPr="00232EC2" w:rsidRDefault="00EB132E" w:rsidP="00EB132E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DD554E">
              <w:rPr>
                <w:rFonts w:ascii="Verdana" w:hAnsi="Verdana"/>
                <w:sz w:val="20"/>
                <w:szCs w:val="20"/>
              </w:rPr>
              <w:t>Wykonawca udziel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DD554E">
              <w:rPr>
                <w:rFonts w:ascii="Verdana" w:hAnsi="Verdana"/>
                <w:sz w:val="20"/>
                <w:szCs w:val="20"/>
              </w:rPr>
              <w:t xml:space="preserve"> gwarancji na poprawne funkcjonowanie łącz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DD554E">
              <w:rPr>
                <w:rFonts w:ascii="Verdana" w:hAnsi="Verdana"/>
                <w:sz w:val="20"/>
                <w:szCs w:val="20"/>
              </w:rPr>
              <w:t xml:space="preserve">, będzie odpowiedzialny za  całokształt,  w  tym  za  przebieg  oraz  terminowe wykonanie zamówienia w okresie wykonywania umowy. </w:t>
            </w:r>
          </w:p>
        </w:tc>
        <w:tc>
          <w:tcPr>
            <w:tcW w:w="1646" w:type="pct"/>
            <w:shd w:val="clear" w:color="auto" w:fill="auto"/>
            <w:vAlign w:val="center"/>
          </w:tcPr>
          <w:p w14:paraId="2B7DAC77" w14:textId="77777777" w:rsidR="00EB132E" w:rsidRPr="00330C81" w:rsidRDefault="00EB132E" w:rsidP="00EB132E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EB132E" w:rsidRPr="00B9385D" w14:paraId="0FD3F2BA" w14:textId="77777777" w:rsidTr="00EB132E">
        <w:trPr>
          <w:trHeight w:val="498"/>
          <w:tblHeader/>
        </w:trPr>
        <w:tc>
          <w:tcPr>
            <w:tcW w:w="272" w:type="pct"/>
            <w:vAlign w:val="center"/>
          </w:tcPr>
          <w:p w14:paraId="430E17C6" w14:textId="116590D6" w:rsidR="00EB132E" w:rsidRDefault="00EB132E" w:rsidP="00EB132E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14</w:t>
            </w:r>
          </w:p>
        </w:tc>
        <w:tc>
          <w:tcPr>
            <w:tcW w:w="3082" w:type="pct"/>
            <w:shd w:val="clear" w:color="auto" w:fill="auto"/>
            <w:vAlign w:val="center"/>
          </w:tcPr>
          <w:p w14:paraId="0EB2E365" w14:textId="77777777" w:rsidR="00EB132E" w:rsidRPr="00DD554E" w:rsidRDefault="00EB132E" w:rsidP="00EB132E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4F77F6">
              <w:rPr>
                <w:rFonts w:ascii="Verdana" w:hAnsi="Verdana"/>
                <w:sz w:val="20"/>
                <w:szCs w:val="20"/>
              </w:rPr>
              <w:t>Koszty instalacji, konfiguracji i utrzymania – pełnej obsługi (np. niezbędne konserwacje, naprawy) łącza oraz inne koszty, które nie są możliwe do określenia w chwili składania Oferty będą wliczone w co miesięczny abonament (ryczałt).</w:t>
            </w:r>
          </w:p>
        </w:tc>
        <w:tc>
          <w:tcPr>
            <w:tcW w:w="1646" w:type="pct"/>
            <w:shd w:val="clear" w:color="auto" w:fill="auto"/>
            <w:vAlign w:val="center"/>
          </w:tcPr>
          <w:p w14:paraId="7FCA52B5" w14:textId="77777777" w:rsidR="00EB132E" w:rsidRPr="00330C81" w:rsidRDefault="00EB132E" w:rsidP="00EB132E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EB132E" w:rsidRPr="00B9385D" w14:paraId="081A50F8" w14:textId="77777777" w:rsidTr="00EB132E">
        <w:trPr>
          <w:trHeight w:val="498"/>
          <w:tblHeader/>
        </w:trPr>
        <w:tc>
          <w:tcPr>
            <w:tcW w:w="272" w:type="pct"/>
            <w:vAlign w:val="center"/>
          </w:tcPr>
          <w:p w14:paraId="51137E8B" w14:textId="324346ED" w:rsidR="00EB132E" w:rsidRPr="00330C81" w:rsidRDefault="00EB132E" w:rsidP="00EB132E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15</w:t>
            </w:r>
          </w:p>
        </w:tc>
        <w:tc>
          <w:tcPr>
            <w:tcW w:w="3082" w:type="pct"/>
            <w:shd w:val="clear" w:color="auto" w:fill="auto"/>
            <w:vAlign w:val="center"/>
          </w:tcPr>
          <w:p w14:paraId="73EA8471" w14:textId="1138D4F2" w:rsidR="00EB132E" w:rsidRPr="00DB4967" w:rsidRDefault="00EB132E" w:rsidP="00EB132E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DD554E">
              <w:rPr>
                <w:rFonts w:ascii="Verdana" w:hAnsi="Verdana"/>
                <w:sz w:val="20"/>
                <w:szCs w:val="20"/>
              </w:rPr>
              <w:t xml:space="preserve">Wykonawca </w:t>
            </w:r>
            <w:r>
              <w:rPr>
                <w:rFonts w:ascii="Verdana" w:hAnsi="Verdana"/>
                <w:sz w:val="20"/>
                <w:szCs w:val="20"/>
              </w:rPr>
              <w:t xml:space="preserve">będzie </w:t>
            </w:r>
            <w:r w:rsidRPr="00DD554E">
              <w:rPr>
                <w:rFonts w:ascii="Verdana" w:hAnsi="Verdana"/>
                <w:sz w:val="20"/>
                <w:szCs w:val="20"/>
              </w:rPr>
              <w:t xml:space="preserve">odpowiedzialny za jakość, zgodność </w:t>
            </w:r>
            <w:r>
              <w:rPr>
                <w:rFonts w:ascii="Verdana" w:hAnsi="Verdana"/>
                <w:sz w:val="20"/>
                <w:szCs w:val="20"/>
              </w:rPr>
              <w:br/>
            </w:r>
            <w:r w:rsidRPr="00DD554E">
              <w:rPr>
                <w:rFonts w:ascii="Verdana" w:hAnsi="Verdana"/>
                <w:sz w:val="20"/>
                <w:szCs w:val="20"/>
              </w:rPr>
              <w:t xml:space="preserve">z warunkami technicznymi i jakościowymi określonymi dla przedmiotu zamówienia do czasu wygaśnięcia zobowiązań Wykonawcy wobec Zamawiającego. </w:t>
            </w:r>
            <w:r>
              <w:rPr>
                <w:rFonts w:ascii="Verdana" w:hAnsi="Verdana"/>
                <w:sz w:val="20"/>
                <w:szCs w:val="20"/>
              </w:rPr>
              <w:t>Wykonawca będzie realizował</w:t>
            </w:r>
            <w:r w:rsidRPr="00DD554E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usługę w sposób należyty i terminowy </w:t>
            </w:r>
            <w:r>
              <w:rPr>
                <w:rFonts w:ascii="Verdana" w:hAnsi="Verdana"/>
                <w:sz w:val="20"/>
                <w:szCs w:val="20"/>
              </w:rPr>
              <w:br/>
              <w:t>z uwzględnieniem warunków ujętych w OPZ.</w:t>
            </w:r>
          </w:p>
        </w:tc>
        <w:tc>
          <w:tcPr>
            <w:tcW w:w="1646" w:type="pct"/>
            <w:shd w:val="clear" w:color="auto" w:fill="auto"/>
            <w:vAlign w:val="center"/>
          </w:tcPr>
          <w:p w14:paraId="06E7DD1D" w14:textId="77777777" w:rsidR="00EB132E" w:rsidRPr="00330C81" w:rsidRDefault="00EB132E" w:rsidP="00EB132E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2B80BF31" w14:textId="05338954" w:rsidR="00EB132E" w:rsidRDefault="00EB132E"/>
    <w:p w14:paraId="25281CC8" w14:textId="0EE4E027" w:rsidR="00EB132E" w:rsidRDefault="00EB132E"/>
    <w:p w14:paraId="7D77F42F" w14:textId="7DDF9BDE" w:rsidR="00EB132E" w:rsidRDefault="00EB132E"/>
    <w:p w14:paraId="066B89F7" w14:textId="66987503" w:rsidR="00EB132E" w:rsidRDefault="00EB132E"/>
    <w:p w14:paraId="01CDDB58" w14:textId="51647DFC" w:rsidR="00EB132E" w:rsidRDefault="00EB132E"/>
    <w:p w14:paraId="1741FD2D" w14:textId="599A5C8C" w:rsidR="00EB132E" w:rsidRDefault="00EB132E"/>
    <w:p w14:paraId="11DD3F5A" w14:textId="77777777" w:rsidR="00EB132E" w:rsidRDefault="00EB132E"/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5988"/>
        <w:gridCol w:w="3198"/>
      </w:tblGrid>
      <w:tr w:rsidR="00EB132E" w:rsidRPr="00B9385D" w14:paraId="4D4AB4A7" w14:textId="77777777" w:rsidTr="00EB132E">
        <w:trPr>
          <w:trHeight w:val="498"/>
          <w:tblHeader/>
        </w:trPr>
        <w:tc>
          <w:tcPr>
            <w:tcW w:w="272" w:type="pct"/>
            <w:vAlign w:val="center"/>
          </w:tcPr>
          <w:p w14:paraId="74A0ECBE" w14:textId="0078E842" w:rsidR="00EB132E" w:rsidRPr="00330C81" w:rsidRDefault="00EB132E" w:rsidP="00EB132E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16</w:t>
            </w:r>
          </w:p>
        </w:tc>
        <w:tc>
          <w:tcPr>
            <w:tcW w:w="3082" w:type="pct"/>
            <w:shd w:val="clear" w:color="auto" w:fill="auto"/>
            <w:vAlign w:val="center"/>
          </w:tcPr>
          <w:p w14:paraId="35BD7B68" w14:textId="77777777" w:rsidR="00EB132E" w:rsidRDefault="00EB132E" w:rsidP="00EB132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94E60">
              <w:rPr>
                <w:rFonts w:ascii="Verdana" w:hAnsi="Verdana"/>
                <w:sz w:val="20"/>
                <w:szCs w:val="20"/>
              </w:rPr>
              <w:t xml:space="preserve">Usługa będzie realizowane przez okres </w:t>
            </w:r>
            <w:r w:rsidRPr="00794E60">
              <w:rPr>
                <w:rFonts w:ascii="Verdana" w:hAnsi="Verdana"/>
                <w:b/>
                <w:sz w:val="20"/>
                <w:szCs w:val="20"/>
              </w:rPr>
              <w:t>36 miesięcy licząc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94E60">
              <w:rPr>
                <w:rFonts w:ascii="Verdana" w:hAnsi="Verdana"/>
                <w:b/>
                <w:sz w:val="20"/>
                <w:szCs w:val="20"/>
              </w:rPr>
              <w:t>od dnia 01.07.202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6 </w:t>
            </w:r>
            <w:r w:rsidRPr="00794E60">
              <w:rPr>
                <w:rFonts w:ascii="Verdana" w:hAnsi="Verdana"/>
                <w:b/>
                <w:sz w:val="20"/>
                <w:szCs w:val="20"/>
              </w:rPr>
              <w:t xml:space="preserve">r.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(lub wcześniej) </w:t>
            </w:r>
            <w:r>
              <w:rPr>
                <w:rFonts w:ascii="Verdana" w:hAnsi="Verdana"/>
                <w:b/>
                <w:sz w:val="20"/>
                <w:szCs w:val="20"/>
              </w:rPr>
              <w:br/>
            </w:r>
            <w:r w:rsidRPr="00794E60">
              <w:rPr>
                <w:rFonts w:ascii="Verdana" w:hAnsi="Verdana"/>
                <w:b/>
                <w:sz w:val="20"/>
                <w:szCs w:val="20"/>
              </w:rPr>
              <w:t>do dnia 30.06.202</w:t>
            </w:r>
            <w:r>
              <w:rPr>
                <w:rFonts w:ascii="Verdana" w:hAnsi="Verdana"/>
                <w:b/>
                <w:sz w:val="20"/>
                <w:szCs w:val="20"/>
              </w:rPr>
              <w:t>9</w:t>
            </w:r>
            <w:r w:rsidRPr="00794E60">
              <w:rPr>
                <w:rFonts w:ascii="Verdana" w:hAnsi="Verdana"/>
                <w:b/>
                <w:sz w:val="20"/>
                <w:szCs w:val="20"/>
              </w:rPr>
              <w:t xml:space="preserve"> r.</w:t>
            </w:r>
          </w:p>
          <w:p w14:paraId="5CA72D22" w14:textId="064B59AA" w:rsidR="00EB132E" w:rsidRPr="00794E60" w:rsidRDefault="00EB132E" w:rsidP="00EB132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47B51CA" w14:textId="77777777" w:rsidR="00EB132E" w:rsidRPr="00821331" w:rsidRDefault="00EB132E" w:rsidP="00EB132E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Należy potwierdzić okres świadczenia usługi. </w:t>
            </w:r>
          </w:p>
        </w:tc>
        <w:tc>
          <w:tcPr>
            <w:tcW w:w="1646" w:type="pct"/>
            <w:shd w:val="clear" w:color="auto" w:fill="auto"/>
            <w:vAlign w:val="center"/>
          </w:tcPr>
          <w:p w14:paraId="59FD5D17" w14:textId="77777777" w:rsidR="00EB132E" w:rsidRPr="00931E13" w:rsidRDefault="00EB132E" w:rsidP="00EB132E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67E929B9" w14:textId="77777777" w:rsidR="00EB132E" w:rsidRPr="00931E13" w:rsidRDefault="00EB132E" w:rsidP="00EB132E">
            <w:pPr>
              <w:rPr>
                <w:rFonts w:ascii="Verdana" w:hAnsi="Verdana"/>
                <w:sz w:val="20"/>
                <w:szCs w:val="20"/>
              </w:rPr>
            </w:pPr>
            <w:r w:rsidRPr="00931E13">
              <w:rPr>
                <w:rFonts w:ascii="Verdana" w:hAnsi="Verdana" w:cs="Arial"/>
                <w:sz w:val="20"/>
                <w:szCs w:val="20"/>
              </w:rPr>
              <w:t xml:space="preserve">od </w:t>
            </w:r>
            <w:r w:rsidRPr="00931E13">
              <w:rPr>
                <w:rFonts w:ascii="Verdana" w:hAnsi="Verdana"/>
                <w:sz w:val="20"/>
                <w:szCs w:val="20"/>
              </w:rPr>
              <w:t xml:space="preserve">_ _ . _ _ . </w:t>
            </w:r>
            <w:r>
              <w:rPr>
                <w:rFonts w:ascii="Verdana" w:hAnsi="Verdana"/>
                <w:sz w:val="20"/>
                <w:szCs w:val="20"/>
              </w:rPr>
              <w:t>_ _ _ _</w:t>
            </w:r>
            <w:r w:rsidRPr="00931E13">
              <w:rPr>
                <w:rFonts w:ascii="Verdana" w:hAnsi="Verdana"/>
                <w:sz w:val="20"/>
                <w:szCs w:val="20"/>
              </w:rPr>
              <w:t xml:space="preserve"> r.</w:t>
            </w:r>
          </w:p>
          <w:p w14:paraId="76F28D66" w14:textId="77777777" w:rsidR="00EB132E" w:rsidRPr="00931E13" w:rsidRDefault="00EB132E" w:rsidP="00EB132E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5227712C" w14:textId="77777777" w:rsidR="00EB132E" w:rsidRDefault="00EB132E" w:rsidP="00EB132E">
            <w:pPr>
              <w:rPr>
                <w:rFonts w:ascii="Verdana" w:hAnsi="Verdana"/>
                <w:sz w:val="20"/>
                <w:szCs w:val="20"/>
              </w:rPr>
            </w:pPr>
            <w:r w:rsidRPr="00931E13">
              <w:rPr>
                <w:rFonts w:ascii="Verdana" w:hAnsi="Verdana" w:cs="Arial"/>
                <w:sz w:val="20"/>
                <w:szCs w:val="20"/>
              </w:rPr>
              <w:t xml:space="preserve">do </w:t>
            </w:r>
            <w:r w:rsidRPr="00931E13">
              <w:rPr>
                <w:rFonts w:ascii="Verdana" w:hAnsi="Verdana"/>
                <w:sz w:val="20"/>
                <w:szCs w:val="20"/>
              </w:rPr>
              <w:t xml:space="preserve">_ _ . _ _ . </w:t>
            </w:r>
            <w:r>
              <w:rPr>
                <w:rFonts w:ascii="Verdana" w:hAnsi="Verdana"/>
                <w:sz w:val="20"/>
                <w:szCs w:val="20"/>
              </w:rPr>
              <w:t>_ _ _ _</w:t>
            </w:r>
            <w:r w:rsidRPr="00931E13">
              <w:rPr>
                <w:rFonts w:ascii="Verdana" w:hAnsi="Verdana"/>
                <w:sz w:val="20"/>
                <w:szCs w:val="20"/>
              </w:rPr>
              <w:t xml:space="preserve"> r.</w:t>
            </w:r>
          </w:p>
          <w:p w14:paraId="4E2D8D36" w14:textId="77777777" w:rsidR="00EB132E" w:rsidRDefault="00EB132E" w:rsidP="00EB132E">
            <w:pPr>
              <w:rPr>
                <w:rFonts w:ascii="Verdana" w:hAnsi="Verdana"/>
                <w:sz w:val="20"/>
                <w:szCs w:val="20"/>
              </w:rPr>
            </w:pPr>
          </w:p>
          <w:p w14:paraId="448F1D7E" w14:textId="77777777" w:rsidR="00EB132E" w:rsidRDefault="00EB132E" w:rsidP="00EB132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tj. …………….. miesięcy</w:t>
            </w:r>
          </w:p>
          <w:p w14:paraId="416B528D" w14:textId="77777777" w:rsidR="00EB132E" w:rsidRPr="00330C81" w:rsidRDefault="00EB132E" w:rsidP="00EB132E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AB54F6" w:rsidRPr="00B9385D" w14:paraId="4E1062F3" w14:textId="77777777" w:rsidTr="00EB132E">
        <w:trPr>
          <w:trHeight w:val="498"/>
          <w:tblHeader/>
        </w:trPr>
        <w:tc>
          <w:tcPr>
            <w:tcW w:w="272" w:type="pct"/>
            <w:vAlign w:val="center"/>
          </w:tcPr>
          <w:p w14:paraId="460144CF" w14:textId="581F34E9" w:rsidR="00AB54F6" w:rsidRDefault="000461EA" w:rsidP="000461E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</w:t>
            </w:r>
            <w:r w:rsidR="00EB132E">
              <w:rPr>
                <w:rFonts w:ascii="Verdana" w:hAnsi="Verdana" w:cs="Arial"/>
                <w:sz w:val="20"/>
                <w:szCs w:val="20"/>
              </w:rPr>
              <w:t>7</w:t>
            </w:r>
          </w:p>
        </w:tc>
        <w:tc>
          <w:tcPr>
            <w:tcW w:w="3082" w:type="pct"/>
            <w:shd w:val="clear" w:color="auto" w:fill="auto"/>
            <w:vAlign w:val="center"/>
          </w:tcPr>
          <w:p w14:paraId="39B98062" w14:textId="7B91E10F" w:rsidR="004E3F93" w:rsidRDefault="00AB54F6" w:rsidP="00EB132E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Wykonawca zobowiązuje się do szczegółowego wypełnienia </w:t>
            </w:r>
            <w:r w:rsidR="004E3F93">
              <w:rPr>
                <w:rFonts w:ascii="Verdana" w:hAnsi="Verdana"/>
                <w:sz w:val="20"/>
                <w:szCs w:val="20"/>
              </w:rPr>
              <w:t>„</w:t>
            </w:r>
            <w:r w:rsidR="007F75F7" w:rsidRPr="007F75F7">
              <w:rPr>
                <w:rFonts w:ascii="Verdana" w:hAnsi="Verdana"/>
                <w:sz w:val="20"/>
                <w:szCs w:val="20"/>
              </w:rPr>
              <w:t>Protok</w:t>
            </w:r>
            <w:r w:rsidR="007F75F7">
              <w:rPr>
                <w:rFonts w:ascii="Verdana" w:hAnsi="Verdana"/>
                <w:sz w:val="20"/>
                <w:szCs w:val="20"/>
              </w:rPr>
              <w:t xml:space="preserve">ołu </w:t>
            </w:r>
            <w:r w:rsidR="007F75F7" w:rsidRPr="007F75F7">
              <w:rPr>
                <w:rFonts w:ascii="Verdana" w:hAnsi="Verdana"/>
                <w:sz w:val="20"/>
                <w:szCs w:val="20"/>
              </w:rPr>
              <w:t>zdawczo-odbiorcz</w:t>
            </w:r>
            <w:r w:rsidR="007F75F7">
              <w:rPr>
                <w:rFonts w:ascii="Verdana" w:hAnsi="Verdana"/>
                <w:sz w:val="20"/>
                <w:szCs w:val="20"/>
              </w:rPr>
              <w:t xml:space="preserve">ego </w:t>
            </w:r>
            <w:r w:rsidR="007F75F7" w:rsidRPr="007F75F7">
              <w:rPr>
                <w:rFonts w:ascii="Verdana" w:hAnsi="Verdana"/>
                <w:sz w:val="20"/>
                <w:szCs w:val="20"/>
              </w:rPr>
              <w:t>rozpoczęcia świadczenia usługi</w:t>
            </w:r>
            <w:r w:rsidR="004E3F93">
              <w:rPr>
                <w:rFonts w:ascii="Verdana" w:hAnsi="Verdana"/>
                <w:sz w:val="20"/>
                <w:szCs w:val="20"/>
              </w:rPr>
              <w:t>”</w:t>
            </w:r>
            <w:r w:rsidR="007F75F7">
              <w:rPr>
                <w:rFonts w:ascii="Verdana" w:hAnsi="Verdana"/>
                <w:sz w:val="20"/>
                <w:szCs w:val="20"/>
              </w:rPr>
              <w:t xml:space="preserve"> oraz comiesięcznych „Protokołów odbioru usługi”.</w:t>
            </w:r>
          </w:p>
        </w:tc>
        <w:tc>
          <w:tcPr>
            <w:tcW w:w="1646" w:type="pct"/>
            <w:shd w:val="clear" w:color="auto" w:fill="auto"/>
            <w:vAlign w:val="center"/>
          </w:tcPr>
          <w:p w14:paraId="1C7EF882" w14:textId="77777777" w:rsidR="00AB54F6" w:rsidRPr="00931E13" w:rsidRDefault="00AB54F6" w:rsidP="002556CB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4D097A" w:rsidRPr="00B9385D" w14:paraId="3B6D9DC3" w14:textId="77777777" w:rsidTr="00EB132E">
        <w:trPr>
          <w:trHeight w:val="498"/>
          <w:tblHeader/>
        </w:trPr>
        <w:tc>
          <w:tcPr>
            <w:tcW w:w="272" w:type="pct"/>
            <w:vAlign w:val="center"/>
          </w:tcPr>
          <w:p w14:paraId="65B0E84E" w14:textId="1CF8FABB" w:rsidR="004D097A" w:rsidRDefault="00EB132E" w:rsidP="00AB54F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18</w:t>
            </w:r>
            <w:r w:rsidR="004D097A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  <w:tc>
          <w:tcPr>
            <w:tcW w:w="3082" w:type="pct"/>
            <w:shd w:val="clear" w:color="auto" w:fill="auto"/>
            <w:vAlign w:val="center"/>
          </w:tcPr>
          <w:p w14:paraId="4ECCE4FB" w14:textId="583D3D1F" w:rsidR="004E3F93" w:rsidRDefault="004D097A" w:rsidP="00EB132E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Wykonawca dołącza do Oferty dokumentację </w:t>
            </w:r>
            <w:r w:rsidRPr="00BA454D">
              <w:rPr>
                <w:rFonts w:ascii="Verdana" w:hAnsi="Verdana"/>
                <w:sz w:val="20"/>
                <w:szCs w:val="20"/>
              </w:rPr>
              <w:t>potwierdz</w:t>
            </w:r>
            <w:r>
              <w:rPr>
                <w:rFonts w:ascii="Verdana" w:hAnsi="Verdana"/>
                <w:sz w:val="20"/>
                <w:szCs w:val="20"/>
              </w:rPr>
              <w:t>ającą, że</w:t>
            </w:r>
            <w:r w:rsidRPr="00BA454D">
              <w:rPr>
                <w:rFonts w:ascii="Verdana" w:hAnsi="Verdana"/>
                <w:sz w:val="20"/>
                <w:szCs w:val="20"/>
              </w:rPr>
              <w:t xml:space="preserve"> posiada</w:t>
            </w:r>
            <w:r w:rsidR="0057634F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stosowne </w:t>
            </w:r>
            <w:r w:rsidRPr="00BA454D">
              <w:rPr>
                <w:rFonts w:ascii="Verdana" w:hAnsi="Verdana"/>
                <w:sz w:val="20"/>
                <w:szCs w:val="20"/>
              </w:rPr>
              <w:t>uprawnie</w:t>
            </w:r>
            <w:r>
              <w:rPr>
                <w:rFonts w:ascii="Verdana" w:hAnsi="Verdana"/>
                <w:sz w:val="20"/>
                <w:szCs w:val="20"/>
              </w:rPr>
              <w:t>nia</w:t>
            </w:r>
            <w:r w:rsidRPr="00BA454D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51C7E">
              <w:rPr>
                <w:rFonts w:ascii="Verdana" w:hAnsi="Verdana"/>
                <w:sz w:val="20"/>
                <w:szCs w:val="20"/>
              </w:rPr>
              <w:br/>
            </w:r>
            <w:r w:rsidRPr="00BA454D">
              <w:rPr>
                <w:rFonts w:ascii="Verdana" w:hAnsi="Verdana"/>
                <w:sz w:val="20"/>
                <w:szCs w:val="20"/>
              </w:rPr>
              <w:t xml:space="preserve">do </w:t>
            </w:r>
            <w:r>
              <w:rPr>
                <w:rFonts w:ascii="Verdana" w:hAnsi="Verdana"/>
                <w:sz w:val="20"/>
                <w:szCs w:val="20"/>
              </w:rPr>
              <w:t xml:space="preserve">świadczenia usług telekomunikacyjnych </w:t>
            </w:r>
            <w:r w:rsidR="006B6086">
              <w:rPr>
                <w:rFonts w:ascii="Verdana" w:hAnsi="Verdana"/>
                <w:sz w:val="20"/>
                <w:szCs w:val="20"/>
              </w:rPr>
              <w:t xml:space="preserve">i inne </w:t>
            </w:r>
            <w:r w:rsidR="00A11907">
              <w:rPr>
                <w:rFonts w:ascii="Verdana" w:hAnsi="Verdana"/>
                <w:sz w:val="20"/>
                <w:szCs w:val="20"/>
              </w:rPr>
              <w:t xml:space="preserve">wymagane </w:t>
            </w:r>
            <w:r w:rsidR="006B6086">
              <w:rPr>
                <w:rFonts w:ascii="Verdana" w:hAnsi="Verdana"/>
                <w:sz w:val="20"/>
                <w:szCs w:val="20"/>
              </w:rPr>
              <w:t>dokumenty</w:t>
            </w:r>
            <w:r w:rsidR="00B51C7E">
              <w:rPr>
                <w:rFonts w:ascii="Verdana" w:hAnsi="Verdana"/>
                <w:sz w:val="20"/>
                <w:szCs w:val="20"/>
              </w:rPr>
              <w:t>.</w:t>
            </w:r>
            <w:r w:rsidR="00B64783">
              <w:rPr>
                <w:rFonts w:ascii="Verdana" w:hAnsi="Verdana"/>
                <w:sz w:val="20"/>
                <w:szCs w:val="20"/>
              </w:rPr>
              <w:t xml:space="preserve"> Należy je wymienić.</w:t>
            </w:r>
          </w:p>
        </w:tc>
        <w:tc>
          <w:tcPr>
            <w:tcW w:w="1646" w:type="pct"/>
            <w:shd w:val="clear" w:color="auto" w:fill="auto"/>
            <w:vAlign w:val="center"/>
          </w:tcPr>
          <w:p w14:paraId="25795990" w14:textId="7410220D" w:rsidR="004D097A" w:rsidRPr="00931E13" w:rsidRDefault="00B64783" w:rsidP="002556CB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……………………………………………</w:t>
            </w:r>
          </w:p>
        </w:tc>
      </w:tr>
    </w:tbl>
    <w:p w14:paraId="774A215F" w14:textId="77777777" w:rsidR="009A74B1" w:rsidRDefault="009A74B1" w:rsidP="001617F0">
      <w:pPr>
        <w:rPr>
          <w:rFonts w:ascii="Verdana" w:hAnsi="Verdana"/>
          <w:sz w:val="20"/>
          <w:szCs w:val="20"/>
        </w:rPr>
      </w:pPr>
    </w:p>
    <w:p w14:paraId="38EA0E63" w14:textId="77777777" w:rsidR="00EB132E" w:rsidRDefault="00EB132E" w:rsidP="001617F0">
      <w:pPr>
        <w:rPr>
          <w:rFonts w:ascii="Verdana" w:hAnsi="Verdana"/>
          <w:b/>
          <w:sz w:val="20"/>
          <w:szCs w:val="20"/>
        </w:rPr>
      </w:pPr>
    </w:p>
    <w:p w14:paraId="71EF2A0D" w14:textId="6FD42706" w:rsidR="00C45A22" w:rsidRDefault="00F92EF9" w:rsidP="001617F0">
      <w:pPr>
        <w:rPr>
          <w:rFonts w:ascii="Verdana" w:hAnsi="Verdana"/>
          <w:b/>
          <w:sz w:val="20"/>
          <w:szCs w:val="20"/>
        </w:rPr>
      </w:pPr>
      <w:r w:rsidRPr="00F92EF9">
        <w:rPr>
          <w:rFonts w:ascii="Verdana" w:hAnsi="Verdana"/>
          <w:b/>
          <w:sz w:val="20"/>
          <w:szCs w:val="20"/>
        </w:rPr>
        <w:t>Ponadto Wykonawca oświadcza, że:</w:t>
      </w:r>
    </w:p>
    <w:p w14:paraId="7F2D2E54" w14:textId="77777777" w:rsidR="00C774C1" w:rsidRDefault="00C774C1" w:rsidP="001617F0">
      <w:pPr>
        <w:rPr>
          <w:rFonts w:ascii="Verdana" w:hAnsi="Verdana"/>
          <w:b/>
          <w:sz w:val="20"/>
          <w:szCs w:val="20"/>
        </w:rPr>
      </w:pPr>
    </w:p>
    <w:p w14:paraId="0357453B" w14:textId="16D956A9" w:rsidR="00F92EF9" w:rsidRPr="00F92EF9" w:rsidRDefault="00F92EF9" w:rsidP="004E3F93">
      <w:pPr>
        <w:pStyle w:val="Akapitzlist"/>
        <w:numPr>
          <w:ilvl w:val="0"/>
          <w:numId w:val="15"/>
        </w:numPr>
        <w:jc w:val="both"/>
        <w:rPr>
          <w:rFonts w:ascii="Verdana" w:hAnsi="Verdana"/>
          <w:sz w:val="20"/>
          <w:szCs w:val="20"/>
        </w:rPr>
      </w:pPr>
      <w:r w:rsidRPr="00F92EF9">
        <w:rPr>
          <w:rFonts w:ascii="Verdana" w:hAnsi="Verdana"/>
          <w:sz w:val="20"/>
          <w:szCs w:val="20"/>
        </w:rPr>
        <w:t>Zobowiązuje się wykonać zamówienie w ter</w:t>
      </w:r>
      <w:r>
        <w:rPr>
          <w:rFonts w:ascii="Verdana" w:hAnsi="Verdana"/>
          <w:sz w:val="20"/>
          <w:szCs w:val="20"/>
        </w:rPr>
        <w:t xml:space="preserve">minie </w:t>
      </w:r>
      <w:r w:rsidR="0057634F">
        <w:rPr>
          <w:rFonts w:ascii="Verdana" w:hAnsi="Verdana"/>
          <w:sz w:val="20"/>
          <w:szCs w:val="20"/>
        </w:rPr>
        <w:t xml:space="preserve">i na warunkach </w:t>
      </w:r>
      <w:r w:rsidRPr="00F92EF9">
        <w:rPr>
          <w:rFonts w:ascii="Verdana" w:hAnsi="Verdana"/>
          <w:sz w:val="20"/>
          <w:szCs w:val="20"/>
        </w:rPr>
        <w:t>określon</w:t>
      </w:r>
      <w:r w:rsidR="0057634F">
        <w:rPr>
          <w:rFonts w:ascii="Verdana" w:hAnsi="Verdana"/>
          <w:sz w:val="20"/>
          <w:szCs w:val="20"/>
        </w:rPr>
        <w:t>ych</w:t>
      </w:r>
      <w:r w:rsidRPr="00F92EF9">
        <w:rPr>
          <w:rFonts w:ascii="Verdana" w:hAnsi="Verdana"/>
          <w:sz w:val="20"/>
          <w:szCs w:val="20"/>
        </w:rPr>
        <w:t xml:space="preserve"> w </w:t>
      </w:r>
      <w:r w:rsidR="00B64783">
        <w:rPr>
          <w:rFonts w:ascii="Verdana" w:hAnsi="Verdana"/>
          <w:sz w:val="20"/>
          <w:szCs w:val="20"/>
        </w:rPr>
        <w:t>Opisie Przedmiotu Zamówienia (</w:t>
      </w:r>
      <w:r w:rsidR="00F91B1B">
        <w:rPr>
          <w:rFonts w:ascii="Verdana" w:hAnsi="Verdana"/>
          <w:sz w:val="20"/>
          <w:szCs w:val="20"/>
        </w:rPr>
        <w:t>OPZ</w:t>
      </w:r>
      <w:r w:rsidR="00B64783">
        <w:rPr>
          <w:rFonts w:ascii="Verdana" w:hAnsi="Verdana"/>
          <w:sz w:val="20"/>
          <w:szCs w:val="20"/>
        </w:rPr>
        <w:t>)</w:t>
      </w:r>
      <w:r w:rsidR="00F91B1B">
        <w:rPr>
          <w:rFonts w:ascii="Verdana" w:hAnsi="Verdana"/>
          <w:sz w:val="20"/>
          <w:szCs w:val="20"/>
        </w:rPr>
        <w:t>.</w:t>
      </w:r>
    </w:p>
    <w:p w14:paraId="46078D86" w14:textId="384A5220" w:rsidR="0057634F" w:rsidRPr="0057634F" w:rsidRDefault="00F92EF9" w:rsidP="004E3F93">
      <w:pPr>
        <w:pStyle w:val="Akapitzlist"/>
        <w:numPr>
          <w:ilvl w:val="0"/>
          <w:numId w:val="15"/>
        </w:numPr>
        <w:jc w:val="both"/>
        <w:rPr>
          <w:rFonts w:ascii="Verdana" w:hAnsi="Verdana"/>
          <w:sz w:val="20"/>
          <w:szCs w:val="20"/>
        </w:rPr>
      </w:pPr>
      <w:r w:rsidRPr="0057634F">
        <w:rPr>
          <w:rFonts w:ascii="Verdana" w:hAnsi="Verdana"/>
          <w:sz w:val="20"/>
          <w:szCs w:val="20"/>
        </w:rPr>
        <w:t xml:space="preserve">Zapoznał się z warunkami podanymi przez Zamawiającego w </w:t>
      </w:r>
      <w:r w:rsidR="00E94DC1">
        <w:rPr>
          <w:rFonts w:ascii="Verdana" w:hAnsi="Verdana"/>
          <w:sz w:val="20"/>
          <w:szCs w:val="20"/>
        </w:rPr>
        <w:t xml:space="preserve">Projektowanych </w:t>
      </w:r>
      <w:r w:rsidR="00F91B1B">
        <w:rPr>
          <w:rFonts w:ascii="Verdana" w:hAnsi="Verdana"/>
          <w:sz w:val="20"/>
          <w:szCs w:val="20"/>
        </w:rPr>
        <w:t xml:space="preserve"> Postanowieniach Umowy</w:t>
      </w:r>
      <w:r w:rsidR="00A11907">
        <w:rPr>
          <w:rFonts w:ascii="Verdana" w:hAnsi="Verdana"/>
          <w:sz w:val="20"/>
          <w:szCs w:val="20"/>
        </w:rPr>
        <w:t xml:space="preserve"> </w:t>
      </w:r>
      <w:r w:rsidR="00F91B1B">
        <w:rPr>
          <w:rFonts w:ascii="Verdana" w:hAnsi="Verdana"/>
          <w:sz w:val="20"/>
          <w:szCs w:val="20"/>
        </w:rPr>
        <w:t>(</w:t>
      </w:r>
      <w:r w:rsidR="00E94DC1">
        <w:rPr>
          <w:rFonts w:ascii="Verdana" w:hAnsi="Verdana"/>
          <w:sz w:val="20"/>
          <w:szCs w:val="20"/>
        </w:rPr>
        <w:t>P</w:t>
      </w:r>
      <w:r w:rsidR="00F91B1B">
        <w:rPr>
          <w:rFonts w:ascii="Verdana" w:hAnsi="Verdana"/>
          <w:sz w:val="20"/>
          <w:szCs w:val="20"/>
        </w:rPr>
        <w:t xml:space="preserve">PU) </w:t>
      </w:r>
      <w:r w:rsidR="00A11907">
        <w:rPr>
          <w:rFonts w:ascii="Verdana" w:hAnsi="Verdana"/>
          <w:sz w:val="20"/>
          <w:szCs w:val="20"/>
        </w:rPr>
        <w:t xml:space="preserve">oraz </w:t>
      </w:r>
      <w:r w:rsidR="00B64783">
        <w:rPr>
          <w:rFonts w:ascii="Verdana" w:hAnsi="Verdana"/>
          <w:sz w:val="20"/>
          <w:szCs w:val="20"/>
        </w:rPr>
        <w:t>Opisie Przedmiotu Zamówienia (OPZ)</w:t>
      </w:r>
      <w:r w:rsidRPr="0057634F">
        <w:rPr>
          <w:rFonts w:ascii="Verdana" w:hAnsi="Verdana"/>
          <w:sz w:val="20"/>
          <w:szCs w:val="20"/>
        </w:rPr>
        <w:t xml:space="preserve"> </w:t>
      </w:r>
      <w:r w:rsidR="0057634F" w:rsidRPr="0057634F">
        <w:rPr>
          <w:rFonts w:ascii="Verdana" w:hAnsi="Verdana"/>
          <w:sz w:val="20"/>
          <w:szCs w:val="20"/>
        </w:rPr>
        <w:t>i nie wnosi</w:t>
      </w:r>
      <w:r w:rsidR="00F91B1B">
        <w:rPr>
          <w:rFonts w:ascii="Verdana" w:hAnsi="Verdana"/>
          <w:sz w:val="20"/>
          <w:szCs w:val="20"/>
        </w:rPr>
        <w:t xml:space="preserve"> </w:t>
      </w:r>
      <w:r w:rsidR="00E94DC1">
        <w:rPr>
          <w:rFonts w:ascii="Verdana" w:hAnsi="Verdana"/>
          <w:sz w:val="20"/>
          <w:szCs w:val="20"/>
        </w:rPr>
        <w:br/>
      </w:r>
      <w:r w:rsidR="0057634F" w:rsidRPr="0057634F">
        <w:rPr>
          <w:rFonts w:ascii="Verdana" w:hAnsi="Verdana"/>
          <w:sz w:val="20"/>
          <w:szCs w:val="20"/>
        </w:rPr>
        <w:t>do nich żadnych zastrzeżeń</w:t>
      </w:r>
      <w:r w:rsidR="0009728D">
        <w:rPr>
          <w:rFonts w:ascii="Verdana" w:hAnsi="Verdana"/>
          <w:sz w:val="20"/>
          <w:szCs w:val="20"/>
        </w:rPr>
        <w:t>,</w:t>
      </w:r>
      <w:r w:rsidR="0057634F" w:rsidRPr="0057634F">
        <w:rPr>
          <w:rFonts w:ascii="Verdana" w:hAnsi="Verdana"/>
          <w:sz w:val="20"/>
          <w:szCs w:val="20"/>
        </w:rPr>
        <w:t xml:space="preserve"> </w:t>
      </w:r>
      <w:r w:rsidRPr="0057634F">
        <w:rPr>
          <w:rFonts w:ascii="Verdana" w:hAnsi="Verdana"/>
          <w:sz w:val="20"/>
          <w:szCs w:val="20"/>
        </w:rPr>
        <w:t xml:space="preserve">co potwierdza wypełnionym </w:t>
      </w:r>
      <w:r w:rsidR="0057634F" w:rsidRPr="0057634F">
        <w:rPr>
          <w:rFonts w:ascii="Verdana" w:hAnsi="Verdana"/>
          <w:sz w:val="20"/>
          <w:szCs w:val="20"/>
        </w:rPr>
        <w:t>„Formularzem</w:t>
      </w:r>
      <w:r w:rsidRPr="0057634F">
        <w:rPr>
          <w:rFonts w:ascii="Verdana" w:hAnsi="Verdana"/>
          <w:sz w:val="20"/>
          <w:szCs w:val="20"/>
        </w:rPr>
        <w:t xml:space="preserve"> Oferty” </w:t>
      </w:r>
      <w:r w:rsidR="0057634F" w:rsidRPr="0057634F">
        <w:rPr>
          <w:rFonts w:ascii="Verdana" w:hAnsi="Verdana"/>
          <w:sz w:val="20"/>
          <w:szCs w:val="20"/>
        </w:rPr>
        <w:t xml:space="preserve">wraz </w:t>
      </w:r>
      <w:r w:rsidR="00E94DC1">
        <w:rPr>
          <w:rFonts w:ascii="Verdana" w:hAnsi="Verdana"/>
          <w:sz w:val="20"/>
          <w:szCs w:val="20"/>
        </w:rPr>
        <w:br/>
      </w:r>
      <w:r w:rsidR="0057634F" w:rsidRPr="0057634F">
        <w:rPr>
          <w:rFonts w:ascii="Verdana" w:hAnsi="Verdana"/>
          <w:sz w:val="20"/>
          <w:szCs w:val="20"/>
        </w:rPr>
        <w:t>z wymaganymi załącznikami.</w:t>
      </w:r>
    </w:p>
    <w:p w14:paraId="2ACD2426" w14:textId="77777777" w:rsidR="00F92EF9" w:rsidRPr="0057634F" w:rsidRDefault="00F92EF9" w:rsidP="004E3F93">
      <w:pPr>
        <w:pStyle w:val="Akapitzlist"/>
        <w:numPr>
          <w:ilvl w:val="0"/>
          <w:numId w:val="15"/>
        </w:numPr>
        <w:jc w:val="both"/>
        <w:rPr>
          <w:rFonts w:ascii="Verdana" w:hAnsi="Verdana"/>
          <w:sz w:val="20"/>
          <w:szCs w:val="20"/>
        </w:rPr>
      </w:pPr>
      <w:r w:rsidRPr="0057634F">
        <w:rPr>
          <w:rFonts w:ascii="Verdana" w:hAnsi="Verdana"/>
          <w:sz w:val="20"/>
          <w:szCs w:val="20"/>
        </w:rPr>
        <w:t xml:space="preserve">Uzyskał  wszelkie  niezbędne  informacje  do  przygotowania  </w:t>
      </w:r>
      <w:r w:rsidR="0057634F">
        <w:rPr>
          <w:rFonts w:ascii="Verdana" w:hAnsi="Verdana"/>
          <w:sz w:val="20"/>
          <w:szCs w:val="20"/>
        </w:rPr>
        <w:t>O</w:t>
      </w:r>
      <w:r w:rsidRPr="0057634F">
        <w:rPr>
          <w:rFonts w:ascii="Verdana" w:hAnsi="Verdana"/>
          <w:sz w:val="20"/>
          <w:szCs w:val="20"/>
        </w:rPr>
        <w:t>ferty  i zgłasza gotowość do ewentualnego w</w:t>
      </w:r>
      <w:r w:rsidR="00454EB8" w:rsidRPr="0057634F">
        <w:rPr>
          <w:rFonts w:ascii="Verdana" w:hAnsi="Verdana"/>
          <w:sz w:val="20"/>
          <w:szCs w:val="20"/>
        </w:rPr>
        <w:t>ykonania zamówienia w przypadku, gd</w:t>
      </w:r>
      <w:r w:rsidR="0057634F">
        <w:rPr>
          <w:rFonts w:ascii="Verdana" w:hAnsi="Verdana"/>
          <w:sz w:val="20"/>
          <w:szCs w:val="20"/>
        </w:rPr>
        <w:t>y dokonał złożenia zwycięskiej O</w:t>
      </w:r>
      <w:r w:rsidR="00454EB8" w:rsidRPr="0057634F">
        <w:rPr>
          <w:rFonts w:ascii="Verdana" w:hAnsi="Verdana"/>
          <w:sz w:val="20"/>
          <w:szCs w:val="20"/>
        </w:rPr>
        <w:t>ferty.</w:t>
      </w:r>
    </w:p>
    <w:p w14:paraId="1AF090CF" w14:textId="77777777" w:rsidR="00C33241" w:rsidRDefault="00F92EF9" w:rsidP="004E3F93">
      <w:pPr>
        <w:pStyle w:val="Akapitzlist"/>
        <w:numPr>
          <w:ilvl w:val="0"/>
          <w:numId w:val="15"/>
        </w:numPr>
        <w:jc w:val="both"/>
        <w:rPr>
          <w:rFonts w:ascii="Verdana" w:hAnsi="Verdana"/>
          <w:sz w:val="20"/>
          <w:szCs w:val="20"/>
        </w:rPr>
      </w:pPr>
      <w:r w:rsidRPr="00C33241">
        <w:rPr>
          <w:rFonts w:ascii="Verdana" w:hAnsi="Verdana"/>
          <w:sz w:val="20"/>
          <w:szCs w:val="20"/>
        </w:rPr>
        <w:t xml:space="preserve">Akceptuje termin realizacji przedmiotu zamówienia podany przez Zamawiającego. </w:t>
      </w:r>
    </w:p>
    <w:p w14:paraId="19F02839" w14:textId="7496B265" w:rsidR="00C33241" w:rsidRDefault="00C33241" w:rsidP="004E3F93">
      <w:pPr>
        <w:pStyle w:val="Akapitzlist"/>
        <w:numPr>
          <w:ilvl w:val="0"/>
          <w:numId w:val="15"/>
        </w:numPr>
        <w:jc w:val="both"/>
        <w:rPr>
          <w:rFonts w:ascii="Verdana" w:hAnsi="Verdana"/>
          <w:sz w:val="20"/>
          <w:szCs w:val="20"/>
        </w:rPr>
      </w:pPr>
      <w:r w:rsidRPr="00C33241">
        <w:rPr>
          <w:rFonts w:ascii="Verdana" w:hAnsi="Verdana"/>
          <w:sz w:val="20"/>
          <w:szCs w:val="20"/>
        </w:rPr>
        <w:t xml:space="preserve">W przypadku udzielenia zamówienia zobowiązuje  się do zawarcia umowy w miejscu        </w:t>
      </w:r>
      <w:r w:rsidR="004E3F93">
        <w:rPr>
          <w:rFonts w:ascii="Verdana" w:hAnsi="Verdana"/>
          <w:sz w:val="20"/>
          <w:szCs w:val="20"/>
        </w:rPr>
        <w:br/>
      </w:r>
      <w:r w:rsidRPr="00C33241">
        <w:rPr>
          <w:rFonts w:ascii="Verdana" w:hAnsi="Verdana"/>
          <w:sz w:val="20"/>
          <w:szCs w:val="20"/>
        </w:rPr>
        <w:t>i terminie wskazanym przez Zamawiającego</w:t>
      </w:r>
      <w:r w:rsidR="00454EB8">
        <w:rPr>
          <w:rFonts w:ascii="Verdana" w:hAnsi="Verdana"/>
          <w:sz w:val="20"/>
          <w:szCs w:val="20"/>
        </w:rPr>
        <w:t>,</w:t>
      </w:r>
      <w:r w:rsidRPr="00C33241">
        <w:rPr>
          <w:rFonts w:ascii="Verdana" w:hAnsi="Verdana"/>
          <w:sz w:val="20"/>
          <w:szCs w:val="20"/>
        </w:rPr>
        <w:t xml:space="preserve"> jednak </w:t>
      </w:r>
      <w:r w:rsidRPr="004E3F93">
        <w:rPr>
          <w:rFonts w:ascii="Verdana" w:hAnsi="Verdana"/>
          <w:b/>
          <w:sz w:val="20"/>
          <w:szCs w:val="20"/>
        </w:rPr>
        <w:t xml:space="preserve">nie </w:t>
      </w:r>
      <w:r w:rsidR="0057634F" w:rsidRPr="004E3F93">
        <w:rPr>
          <w:rFonts w:ascii="Verdana" w:hAnsi="Verdana"/>
          <w:b/>
          <w:sz w:val="20"/>
          <w:szCs w:val="20"/>
        </w:rPr>
        <w:t xml:space="preserve">później niż w terminie </w:t>
      </w:r>
      <w:r w:rsidR="00E94DC1">
        <w:rPr>
          <w:rFonts w:ascii="Verdana" w:hAnsi="Verdana"/>
          <w:b/>
          <w:sz w:val="20"/>
          <w:szCs w:val="20"/>
        </w:rPr>
        <w:t>3</w:t>
      </w:r>
      <w:r w:rsidR="00F91B1B" w:rsidRPr="004E3F93">
        <w:rPr>
          <w:rFonts w:ascii="Verdana" w:hAnsi="Verdana"/>
          <w:b/>
          <w:sz w:val="20"/>
          <w:szCs w:val="20"/>
        </w:rPr>
        <w:t xml:space="preserve"> </w:t>
      </w:r>
      <w:r w:rsidR="0057634F" w:rsidRPr="004E3F93">
        <w:rPr>
          <w:rFonts w:ascii="Verdana" w:hAnsi="Verdana"/>
          <w:b/>
          <w:sz w:val="20"/>
          <w:szCs w:val="20"/>
        </w:rPr>
        <w:t>dni</w:t>
      </w:r>
      <w:r w:rsidR="0057634F">
        <w:rPr>
          <w:rFonts w:ascii="Verdana" w:hAnsi="Verdana"/>
          <w:sz w:val="20"/>
          <w:szCs w:val="20"/>
        </w:rPr>
        <w:t xml:space="preserve"> </w:t>
      </w:r>
      <w:r w:rsidR="0057634F">
        <w:rPr>
          <w:rFonts w:ascii="Verdana" w:hAnsi="Verdana"/>
          <w:sz w:val="20"/>
          <w:szCs w:val="20"/>
        </w:rPr>
        <w:br/>
        <w:t xml:space="preserve">od momentu </w:t>
      </w:r>
      <w:r w:rsidR="00E94DC1">
        <w:rPr>
          <w:rFonts w:ascii="Verdana" w:hAnsi="Verdana"/>
          <w:sz w:val="20"/>
          <w:szCs w:val="20"/>
        </w:rPr>
        <w:t>przekazania umowy przez</w:t>
      </w:r>
      <w:r w:rsidR="0057634F">
        <w:rPr>
          <w:rFonts w:ascii="Verdana" w:hAnsi="Verdana"/>
          <w:sz w:val="20"/>
          <w:szCs w:val="20"/>
        </w:rPr>
        <w:t xml:space="preserve"> Zamawiającego.</w:t>
      </w:r>
    </w:p>
    <w:p w14:paraId="2D43D013" w14:textId="77777777" w:rsidR="00F92EF9" w:rsidRPr="00C33241" w:rsidRDefault="00F92EF9" w:rsidP="004E3F93">
      <w:pPr>
        <w:pStyle w:val="Akapitzlist"/>
        <w:numPr>
          <w:ilvl w:val="0"/>
          <w:numId w:val="15"/>
        </w:numPr>
        <w:jc w:val="both"/>
        <w:rPr>
          <w:rFonts w:ascii="Verdana" w:hAnsi="Verdana"/>
          <w:sz w:val="20"/>
          <w:szCs w:val="20"/>
        </w:rPr>
      </w:pPr>
      <w:r w:rsidRPr="00C33241">
        <w:rPr>
          <w:rFonts w:ascii="Verdana" w:hAnsi="Verdana"/>
          <w:sz w:val="20"/>
          <w:szCs w:val="20"/>
        </w:rPr>
        <w:t>Dokumenty załączone do oferty opisują stan prawny i faktyczny, akt</w:t>
      </w:r>
      <w:r w:rsidR="00C33241" w:rsidRPr="00C33241">
        <w:rPr>
          <w:rFonts w:ascii="Verdana" w:hAnsi="Verdana"/>
          <w:sz w:val="20"/>
          <w:szCs w:val="20"/>
        </w:rPr>
        <w:t xml:space="preserve">ualny na dzień składania oferty, która to </w:t>
      </w:r>
      <w:r w:rsidR="00C33241" w:rsidRPr="004E3F93">
        <w:rPr>
          <w:rFonts w:ascii="Verdana" w:hAnsi="Verdana"/>
          <w:b/>
          <w:sz w:val="20"/>
          <w:szCs w:val="20"/>
        </w:rPr>
        <w:t>obwiązuje przez okres 60 dni</w:t>
      </w:r>
      <w:r w:rsidR="00C33241" w:rsidRPr="00C33241">
        <w:rPr>
          <w:rFonts w:ascii="Verdana" w:hAnsi="Verdana"/>
          <w:sz w:val="20"/>
          <w:szCs w:val="20"/>
        </w:rPr>
        <w:t xml:space="preserve"> </w:t>
      </w:r>
      <w:r w:rsidR="004E3F93">
        <w:rPr>
          <w:rFonts w:ascii="Verdana" w:hAnsi="Verdana"/>
          <w:sz w:val="20"/>
          <w:szCs w:val="20"/>
        </w:rPr>
        <w:t xml:space="preserve">licząc </w:t>
      </w:r>
      <w:r w:rsidR="00C33241" w:rsidRPr="00C33241">
        <w:rPr>
          <w:rFonts w:ascii="Verdana" w:hAnsi="Verdana"/>
          <w:sz w:val="20"/>
          <w:szCs w:val="20"/>
        </w:rPr>
        <w:t>od dnia</w:t>
      </w:r>
      <w:r w:rsidR="00C33241">
        <w:rPr>
          <w:rFonts w:ascii="Verdana" w:hAnsi="Verdana"/>
          <w:sz w:val="20"/>
          <w:szCs w:val="20"/>
        </w:rPr>
        <w:t xml:space="preserve"> upływu terminu składania ofert.</w:t>
      </w:r>
    </w:p>
    <w:p w14:paraId="1D9239AD" w14:textId="77777777" w:rsidR="00C33241" w:rsidRDefault="00C33241" w:rsidP="001617F0">
      <w:pPr>
        <w:rPr>
          <w:rFonts w:ascii="Verdana" w:hAnsi="Verdana"/>
          <w:sz w:val="20"/>
          <w:szCs w:val="20"/>
        </w:rPr>
      </w:pPr>
    </w:p>
    <w:p w14:paraId="0251723F" w14:textId="03768B29" w:rsidR="004E3F93" w:rsidRDefault="004E3F93" w:rsidP="001617F0">
      <w:pPr>
        <w:rPr>
          <w:rFonts w:ascii="Verdana" w:hAnsi="Verdana"/>
          <w:sz w:val="20"/>
          <w:szCs w:val="20"/>
        </w:rPr>
      </w:pPr>
    </w:p>
    <w:p w14:paraId="75C54BAE" w14:textId="77777777" w:rsidR="00B64783" w:rsidRDefault="00B64783" w:rsidP="001617F0">
      <w:pPr>
        <w:rPr>
          <w:rFonts w:ascii="Verdana" w:hAnsi="Verdana"/>
          <w:sz w:val="20"/>
          <w:szCs w:val="20"/>
        </w:rPr>
      </w:pPr>
    </w:p>
    <w:p w14:paraId="09988719" w14:textId="77777777" w:rsidR="00BB7840" w:rsidRPr="00C9777E" w:rsidRDefault="00BB7840" w:rsidP="001617F0">
      <w:pPr>
        <w:rPr>
          <w:rFonts w:ascii="Verdana" w:hAnsi="Verdana"/>
          <w:sz w:val="20"/>
          <w:szCs w:val="20"/>
        </w:rPr>
      </w:pPr>
    </w:p>
    <w:p w14:paraId="3B838401" w14:textId="4E1EEBD0" w:rsidR="00EB119F" w:rsidRPr="001617F0" w:rsidRDefault="00B83E68" w:rsidP="001617F0">
      <w:pPr>
        <w:rPr>
          <w:rFonts w:ascii="Verdana" w:hAnsi="Verdana"/>
          <w:sz w:val="20"/>
          <w:szCs w:val="20"/>
        </w:rPr>
      </w:pPr>
      <w:r w:rsidRPr="007A5B51">
        <w:rPr>
          <w:rFonts w:ascii="Verdana" w:hAnsi="Verdana"/>
          <w:sz w:val="16"/>
          <w:szCs w:val="16"/>
        </w:rPr>
        <w:t xml:space="preserve">............................, dn. _ _ . _ _ . </w:t>
      </w:r>
      <w:r w:rsidR="00F91B1B" w:rsidRPr="007A5B51">
        <w:rPr>
          <w:rFonts w:ascii="Verdana" w:hAnsi="Verdana"/>
          <w:sz w:val="16"/>
          <w:szCs w:val="16"/>
        </w:rPr>
        <w:t>20</w:t>
      </w:r>
      <w:r w:rsidR="00F91B1B">
        <w:rPr>
          <w:rFonts w:ascii="Verdana" w:hAnsi="Verdana"/>
          <w:sz w:val="16"/>
          <w:szCs w:val="16"/>
        </w:rPr>
        <w:t>2</w:t>
      </w:r>
      <w:r w:rsidR="00D33855">
        <w:rPr>
          <w:rFonts w:ascii="Verdana" w:hAnsi="Verdana"/>
          <w:sz w:val="16"/>
          <w:szCs w:val="16"/>
        </w:rPr>
        <w:t>6</w:t>
      </w:r>
      <w:r w:rsidR="00F91B1B">
        <w:rPr>
          <w:rFonts w:ascii="Verdana" w:hAnsi="Verdana"/>
          <w:sz w:val="16"/>
          <w:szCs w:val="16"/>
        </w:rPr>
        <w:t xml:space="preserve"> </w:t>
      </w:r>
      <w:r w:rsidRPr="007A5B51">
        <w:rPr>
          <w:rFonts w:ascii="Verdana" w:hAnsi="Verdana"/>
          <w:sz w:val="16"/>
          <w:szCs w:val="16"/>
        </w:rPr>
        <w:t>r</w:t>
      </w:r>
      <w:r w:rsidRPr="007A62CD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                                 </w:t>
      </w:r>
      <w:r w:rsidR="00B93C4C" w:rsidRPr="001617F0">
        <w:rPr>
          <w:rFonts w:ascii="Verdana" w:hAnsi="Verdana"/>
          <w:sz w:val="20"/>
          <w:szCs w:val="20"/>
        </w:rPr>
        <w:t>……</w:t>
      </w:r>
      <w:r w:rsidR="00CE04AF">
        <w:rPr>
          <w:rFonts w:ascii="Verdana" w:hAnsi="Verdana"/>
          <w:sz w:val="20"/>
          <w:szCs w:val="20"/>
        </w:rPr>
        <w:t>…………</w:t>
      </w:r>
      <w:r w:rsidR="00B93C4C" w:rsidRPr="001617F0">
        <w:rPr>
          <w:rFonts w:ascii="Verdana" w:hAnsi="Verdana"/>
          <w:sz w:val="20"/>
          <w:szCs w:val="20"/>
        </w:rPr>
        <w:t>………</w:t>
      </w:r>
      <w:r w:rsidR="00EB119F" w:rsidRPr="001617F0">
        <w:rPr>
          <w:rFonts w:ascii="Verdana" w:hAnsi="Verdana"/>
          <w:sz w:val="20"/>
          <w:szCs w:val="20"/>
        </w:rPr>
        <w:t>………</w:t>
      </w:r>
      <w:r w:rsidR="00B93C4C" w:rsidRPr="001617F0">
        <w:rPr>
          <w:rFonts w:ascii="Verdana" w:hAnsi="Verdana"/>
          <w:sz w:val="20"/>
          <w:szCs w:val="20"/>
        </w:rPr>
        <w:t xml:space="preserve">………………………                                                                                   </w:t>
      </w:r>
      <w:r w:rsidR="00EB119F" w:rsidRPr="001617F0">
        <w:rPr>
          <w:rFonts w:ascii="Verdana" w:hAnsi="Verdana"/>
          <w:sz w:val="20"/>
          <w:szCs w:val="20"/>
        </w:rPr>
        <w:t xml:space="preserve">    </w:t>
      </w:r>
    </w:p>
    <w:p w14:paraId="3F6BF47E" w14:textId="77777777" w:rsidR="00CE04AF" w:rsidRDefault="00EB119F" w:rsidP="00CE04AF">
      <w:pPr>
        <w:spacing w:line="276" w:lineRule="auto"/>
        <w:jc w:val="both"/>
        <w:rPr>
          <w:rFonts w:ascii="Verdana" w:hAnsi="Verdana"/>
          <w:sz w:val="16"/>
          <w:szCs w:val="16"/>
        </w:rPr>
      </w:pPr>
      <w:r w:rsidRPr="001617F0">
        <w:rPr>
          <w:rFonts w:ascii="Verdana" w:hAnsi="Verdana"/>
          <w:sz w:val="20"/>
          <w:szCs w:val="20"/>
        </w:rPr>
        <w:t xml:space="preserve">                                                                 </w:t>
      </w:r>
      <w:r w:rsidR="00CE04AF">
        <w:rPr>
          <w:rFonts w:ascii="Verdana" w:hAnsi="Verdana"/>
          <w:sz w:val="20"/>
          <w:szCs w:val="20"/>
        </w:rPr>
        <w:t xml:space="preserve">                     </w:t>
      </w:r>
      <w:r w:rsidR="00CE04AF" w:rsidRPr="007A5B51">
        <w:rPr>
          <w:rFonts w:ascii="Verdana" w:hAnsi="Verdana"/>
          <w:sz w:val="16"/>
          <w:szCs w:val="16"/>
        </w:rPr>
        <w:t xml:space="preserve">Podpis osób uprawnionych do składania </w:t>
      </w:r>
      <w:r w:rsidR="00CE04AF">
        <w:rPr>
          <w:rFonts w:ascii="Verdana" w:hAnsi="Verdana"/>
          <w:sz w:val="16"/>
          <w:szCs w:val="16"/>
        </w:rPr>
        <w:t xml:space="preserve">                                    </w:t>
      </w:r>
    </w:p>
    <w:p w14:paraId="2B8F6409" w14:textId="77777777" w:rsidR="00CE04AF" w:rsidRDefault="00CE04AF" w:rsidP="00CE04AF">
      <w:pPr>
        <w:spacing w:line="276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                                             </w:t>
      </w:r>
      <w:r w:rsidR="00C33241">
        <w:rPr>
          <w:rFonts w:ascii="Verdana" w:hAnsi="Verdana"/>
          <w:sz w:val="16"/>
          <w:szCs w:val="16"/>
        </w:rPr>
        <w:t xml:space="preserve">                   </w:t>
      </w:r>
      <w:r w:rsidR="00BB7840">
        <w:rPr>
          <w:rFonts w:ascii="Verdana" w:hAnsi="Verdana"/>
          <w:sz w:val="16"/>
          <w:szCs w:val="16"/>
        </w:rPr>
        <w:t xml:space="preserve">              </w:t>
      </w:r>
      <w:r w:rsidR="00C33241">
        <w:rPr>
          <w:rFonts w:ascii="Verdana" w:hAnsi="Verdana"/>
          <w:sz w:val="16"/>
          <w:szCs w:val="16"/>
        </w:rPr>
        <w:t xml:space="preserve">    </w:t>
      </w:r>
      <w:r>
        <w:rPr>
          <w:rFonts w:ascii="Verdana" w:hAnsi="Verdana"/>
          <w:sz w:val="16"/>
          <w:szCs w:val="16"/>
        </w:rPr>
        <w:t xml:space="preserve"> </w:t>
      </w:r>
      <w:r w:rsidRPr="007A5B51">
        <w:rPr>
          <w:rFonts w:ascii="Verdana" w:hAnsi="Verdana"/>
          <w:sz w:val="16"/>
          <w:szCs w:val="16"/>
        </w:rPr>
        <w:t xml:space="preserve">świadczeń woli w imieniu Wykonawcy </w:t>
      </w:r>
    </w:p>
    <w:p w14:paraId="36FD7414" w14:textId="77777777" w:rsidR="00BB7840" w:rsidRPr="001617F0" w:rsidRDefault="00CE04AF" w:rsidP="00BB7840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16"/>
          <w:szCs w:val="16"/>
        </w:rPr>
        <w:t xml:space="preserve">                                                                                </w:t>
      </w:r>
      <w:r w:rsidR="00C33241">
        <w:rPr>
          <w:rFonts w:ascii="Verdana" w:hAnsi="Verdana"/>
          <w:sz w:val="16"/>
          <w:szCs w:val="16"/>
        </w:rPr>
        <w:t xml:space="preserve">          </w:t>
      </w:r>
      <w:r w:rsidR="00BB7840">
        <w:rPr>
          <w:rFonts w:ascii="Verdana" w:hAnsi="Verdana"/>
          <w:sz w:val="16"/>
          <w:szCs w:val="16"/>
        </w:rPr>
        <w:t xml:space="preserve">                   </w:t>
      </w:r>
      <w:r w:rsidR="00C33241">
        <w:rPr>
          <w:rFonts w:ascii="Verdana" w:hAnsi="Verdana"/>
          <w:sz w:val="16"/>
          <w:szCs w:val="16"/>
        </w:rPr>
        <w:t xml:space="preserve">         </w:t>
      </w:r>
      <w:r w:rsidRPr="007A5B51">
        <w:rPr>
          <w:rFonts w:ascii="Verdana" w:hAnsi="Verdana"/>
          <w:sz w:val="16"/>
          <w:szCs w:val="16"/>
        </w:rPr>
        <w:t>oraz pieczątka / pieczątki</w:t>
      </w:r>
    </w:p>
    <w:sectPr w:rsidR="00BB7840" w:rsidRPr="001617F0" w:rsidSect="00412CE8">
      <w:headerReference w:type="default" r:id="rId8"/>
      <w:footerReference w:type="even" r:id="rId9"/>
      <w:footerReference w:type="default" r:id="rId10"/>
      <w:pgSz w:w="11906" w:h="16838" w:code="9"/>
      <w:pgMar w:top="1418" w:right="986" w:bottom="1417" w:left="12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D9DB2" w14:textId="77777777" w:rsidR="00AA738E" w:rsidRDefault="00AA738E">
      <w:r>
        <w:separator/>
      </w:r>
    </w:p>
  </w:endnote>
  <w:endnote w:type="continuationSeparator" w:id="0">
    <w:p w14:paraId="67CB6665" w14:textId="77777777" w:rsidR="00AA738E" w:rsidRDefault="00AA7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3CC32" w14:textId="77777777" w:rsidR="00656839" w:rsidRDefault="00946F8A" w:rsidP="0052759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5683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ADA1C9" w14:textId="77777777" w:rsidR="00656839" w:rsidRDefault="006568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20"/>
        <w:szCs w:val="20"/>
      </w:rPr>
      <w:id w:val="12055644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127CD999" w14:textId="77777777" w:rsidR="00D93EC9" w:rsidRPr="00D93EC9" w:rsidRDefault="00D93EC9">
            <w:pPr>
              <w:pStyle w:val="Stopka"/>
              <w:jc w:val="right"/>
              <w:rPr>
                <w:rFonts w:ascii="Verdana" w:hAnsi="Verdana"/>
                <w:sz w:val="20"/>
                <w:szCs w:val="20"/>
              </w:rPr>
            </w:pPr>
            <w:r w:rsidRPr="00D93EC9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="00946F8A" w:rsidRPr="00D93EC9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D93EC9">
              <w:rPr>
                <w:rFonts w:ascii="Verdana" w:hAnsi="Verdana"/>
                <w:b/>
                <w:sz w:val="20"/>
                <w:szCs w:val="20"/>
              </w:rPr>
              <w:instrText>PAGE</w:instrText>
            </w:r>
            <w:r w:rsidR="00946F8A" w:rsidRPr="00D93EC9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8470D4">
              <w:rPr>
                <w:rFonts w:ascii="Verdana" w:hAnsi="Verdana"/>
                <w:b/>
                <w:noProof/>
                <w:sz w:val="20"/>
                <w:szCs w:val="20"/>
              </w:rPr>
              <w:t>4</w:t>
            </w:r>
            <w:r w:rsidR="00946F8A" w:rsidRPr="00D93EC9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  <w:r w:rsidRPr="00D93EC9">
              <w:rPr>
                <w:rFonts w:ascii="Verdana" w:hAnsi="Verdana"/>
                <w:sz w:val="20"/>
                <w:szCs w:val="20"/>
              </w:rPr>
              <w:t xml:space="preserve"> z </w:t>
            </w:r>
            <w:r w:rsidR="00946F8A" w:rsidRPr="00D93EC9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D93EC9">
              <w:rPr>
                <w:rFonts w:ascii="Verdana" w:hAnsi="Verdana"/>
                <w:b/>
                <w:sz w:val="20"/>
                <w:szCs w:val="20"/>
              </w:rPr>
              <w:instrText>NUMPAGES</w:instrText>
            </w:r>
            <w:r w:rsidR="00946F8A" w:rsidRPr="00D93EC9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8470D4">
              <w:rPr>
                <w:rFonts w:ascii="Verdana" w:hAnsi="Verdana"/>
                <w:b/>
                <w:noProof/>
                <w:sz w:val="20"/>
                <w:szCs w:val="20"/>
              </w:rPr>
              <w:t>4</w:t>
            </w:r>
            <w:r w:rsidR="00946F8A" w:rsidRPr="00D93EC9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5AB4874A" w14:textId="77777777" w:rsidR="00656839" w:rsidRDefault="006568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A1171" w14:textId="77777777" w:rsidR="00AA738E" w:rsidRDefault="00AA738E">
      <w:r>
        <w:separator/>
      </w:r>
    </w:p>
  </w:footnote>
  <w:footnote w:type="continuationSeparator" w:id="0">
    <w:p w14:paraId="267404BE" w14:textId="77777777" w:rsidR="00AA738E" w:rsidRDefault="00AA7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9CD8B" w14:textId="2BEAD2DA" w:rsidR="003147DF" w:rsidRDefault="008234BF" w:rsidP="00483684">
    <w:pPr>
      <w:pStyle w:val="Nagwek"/>
      <w:jc w:val="both"/>
      <w:rPr>
        <w:rFonts w:ascii="Verdana" w:hAnsi="Verdana"/>
        <w:sz w:val="16"/>
        <w:szCs w:val="16"/>
      </w:rPr>
    </w:pPr>
    <w:bookmarkStart w:id="3" w:name="_Hlk227316513"/>
    <w:bookmarkStart w:id="4" w:name="_Hlk227316514"/>
    <w:bookmarkStart w:id="5" w:name="_Hlk227316523"/>
    <w:bookmarkStart w:id="6" w:name="_Hlk227316524"/>
    <w:bookmarkStart w:id="7" w:name="_Hlk227316528"/>
    <w:bookmarkStart w:id="8" w:name="_Hlk227316529"/>
    <w:bookmarkStart w:id="9" w:name="_Hlk227316543"/>
    <w:bookmarkStart w:id="10" w:name="_Hlk227316544"/>
    <w:r w:rsidRPr="008234BF">
      <w:rPr>
        <w:rFonts w:ascii="Verdana" w:hAnsi="Verdana"/>
        <w:i/>
        <w:sz w:val="16"/>
        <w:szCs w:val="16"/>
      </w:rPr>
      <w:t>Dotyczy postępowania pn.: "</w:t>
    </w:r>
    <w:r w:rsidR="005D58CC" w:rsidRPr="005D58CC">
      <w:rPr>
        <w:rFonts w:ascii="Verdana" w:hAnsi="Verdana"/>
        <w:i/>
        <w:sz w:val="16"/>
        <w:szCs w:val="16"/>
      </w:rPr>
      <w:t>Świadczenie usług dostępu do sieci Internet z doprowadzeniem asymetrycznych łączy internetowych i instalacją niezbędnych urządzeń sieciowych w wybranych lokalizacjach podległych Generalnej Dyrekcji Dróg Krajowych i Autostrad Oddział w Lublinie</w:t>
    </w:r>
    <w:r w:rsidRPr="008234BF">
      <w:rPr>
        <w:rFonts w:ascii="Verdana" w:hAnsi="Verdana"/>
        <w:i/>
        <w:sz w:val="16"/>
        <w:szCs w:val="16"/>
      </w:rPr>
      <w:t>" o nr sprawy: OLU.Z-5.2431.8.2026.</w:t>
    </w:r>
    <w:bookmarkEnd w:id="3"/>
    <w:bookmarkEnd w:id="4"/>
    <w:bookmarkEnd w:id="5"/>
    <w:bookmarkEnd w:id="6"/>
    <w:bookmarkEnd w:id="7"/>
    <w:bookmarkEnd w:id="8"/>
    <w:bookmarkEnd w:id="9"/>
    <w:bookmarkEnd w:id="1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3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41"/>
        </w:tabs>
        <w:ind w:left="741" w:hanging="360"/>
      </w:pPr>
      <w:rPr>
        <w:rFonts w:ascii="Symbol" w:hAnsi="Symbol"/>
      </w:rPr>
    </w:lvl>
  </w:abstractNum>
  <w:abstractNum w:abstractNumId="8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9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10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000003A"/>
    <w:multiLevelType w:val="single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803"/>
        </w:tabs>
        <w:ind w:left="803" w:hanging="360"/>
      </w:pPr>
      <w:rPr>
        <w:rFonts w:ascii="Symbol" w:hAnsi="Symbol"/>
      </w:rPr>
    </w:lvl>
  </w:abstractNum>
  <w:abstractNum w:abstractNumId="12" w15:restartNumberingAfterBreak="0">
    <w:nsid w:val="05594728"/>
    <w:multiLevelType w:val="hybridMultilevel"/>
    <w:tmpl w:val="9C5AA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2C7247"/>
    <w:multiLevelType w:val="hybridMultilevel"/>
    <w:tmpl w:val="566E2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9661F1"/>
    <w:multiLevelType w:val="hybridMultilevel"/>
    <w:tmpl w:val="413875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35608B"/>
    <w:multiLevelType w:val="hybridMultilevel"/>
    <w:tmpl w:val="DB10763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5616A56"/>
    <w:multiLevelType w:val="hybridMultilevel"/>
    <w:tmpl w:val="6CDCB608"/>
    <w:lvl w:ilvl="0" w:tplc="FD1E10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7F2E16"/>
    <w:multiLevelType w:val="hybridMultilevel"/>
    <w:tmpl w:val="5DC493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664CA7"/>
    <w:multiLevelType w:val="hybridMultilevel"/>
    <w:tmpl w:val="264A3DA0"/>
    <w:lvl w:ilvl="0" w:tplc="7F38F6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D7587F"/>
    <w:multiLevelType w:val="hybridMultilevel"/>
    <w:tmpl w:val="6AE664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F6C21"/>
    <w:multiLevelType w:val="hybridMultilevel"/>
    <w:tmpl w:val="0D5249EE"/>
    <w:lvl w:ilvl="0" w:tplc="AE08F1D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1" w15:restartNumberingAfterBreak="0">
    <w:nsid w:val="3E404B50"/>
    <w:multiLevelType w:val="multilevel"/>
    <w:tmpl w:val="9E1891B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EED56E6"/>
    <w:multiLevelType w:val="hybridMultilevel"/>
    <w:tmpl w:val="3CD4E3FE"/>
    <w:lvl w:ilvl="0" w:tplc="14EC23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678F5"/>
    <w:multiLevelType w:val="hybridMultilevel"/>
    <w:tmpl w:val="413875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D74568"/>
    <w:multiLevelType w:val="multilevel"/>
    <w:tmpl w:val="9E1891B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5" w15:restartNumberingAfterBreak="0">
    <w:nsid w:val="4C2607A4"/>
    <w:multiLevelType w:val="hybridMultilevel"/>
    <w:tmpl w:val="842AE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6" w15:restartNumberingAfterBreak="0">
    <w:nsid w:val="53D968FA"/>
    <w:multiLevelType w:val="hybridMultilevel"/>
    <w:tmpl w:val="18E2DD80"/>
    <w:lvl w:ilvl="0" w:tplc="AE08F1D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7" w15:restartNumberingAfterBreak="0">
    <w:nsid w:val="6EA448B8"/>
    <w:multiLevelType w:val="hybridMultilevel"/>
    <w:tmpl w:val="D8445326"/>
    <w:lvl w:ilvl="0" w:tplc="AE08F1D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8" w15:restartNumberingAfterBreak="0">
    <w:nsid w:val="7B827D6F"/>
    <w:multiLevelType w:val="hybridMultilevel"/>
    <w:tmpl w:val="1A80E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5"/>
  </w:num>
  <w:num w:numId="3">
    <w:abstractNumId w:val="20"/>
  </w:num>
  <w:num w:numId="4">
    <w:abstractNumId w:val="26"/>
  </w:num>
  <w:num w:numId="5">
    <w:abstractNumId w:val="18"/>
  </w:num>
  <w:num w:numId="6">
    <w:abstractNumId w:val="25"/>
  </w:num>
  <w:num w:numId="7">
    <w:abstractNumId w:val="27"/>
  </w:num>
  <w:num w:numId="8">
    <w:abstractNumId w:val="12"/>
  </w:num>
  <w:num w:numId="9">
    <w:abstractNumId w:val="17"/>
  </w:num>
  <w:num w:numId="10">
    <w:abstractNumId w:val="28"/>
  </w:num>
  <w:num w:numId="11">
    <w:abstractNumId w:val="14"/>
  </w:num>
  <w:num w:numId="12">
    <w:abstractNumId w:val="23"/>
  </w:num>
  <w:num w:numId="13">
    <w:abstractNumId w:val="19"/>
  </w:num>
  <w:num w:numId="14">
    <w:abstractNumId w:val="16"/>
  </w:num>
  <w:num w:numId="15">
    <w:abstractNumId w:val="13"/>
  </w:num>
  <w:num w:numId="16">
    <w:abstractNumId w:val="21"/>
  </w:num>
  <w:num w:numId="17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2B"/>
    <w:rsid w:val="00002E0A"/>
    <w:rsid w:val="000046B6"/>
    <w:rsid w:val="00006A1C"/>
    <w:rsid w:val="000205BB"/>
    <w:rsid w:val="00020C60"/>
    <w:rsid w:val="000239A9"/>
    <w:rsid w:val="00025A61"/>
    <w:rsid w:val="00031FBA"/>
    <w:rsid w:val="00033C19"/>
    <w:rsid w:val="00035BD3"/>
    <w:rsid w:val="0003763F"/>
    <w:rsid w:val="0004222E"/>
    <w:rsid w:val="0004372C"/>
    <w:rsid w:val="00045D2C"/>
    <w:rsid w:val="000461EA"/>
    <w:rsid w:val="000471B3"/>
    <w:rsid w:val="000502C6"/>
    <w:rsid w:val="00052048"/>
    <w:rsid w:val="00052423"/>
    <w:rsid w:val="00055274"/>
    <w:rsid w:val="000552CC"/>
    <w:rsid w:val="00056B20"/>
    <w:rsid w:val="00057AAF"/>
    <w:rsid w:val="00066C98"/>
    <w:rsid w:val="00067088"/>
    <w:rsid w:val="00067C6D"/>
    <w:rsid w:val="000708AA"/>
    <w:rsid w:val="00070FD4"/>
    <w:rsid w:val="0007351D"/>
    <w:rsid w:val="0007363B"/>
    <w:rsid w:val="00076ACA"/>
    <w:rsid w:val="00077AF9"/>
    <w:rsid w:val="0008013B"/>
    <w:rsid w:val="00081662"/>
    <w:rsid w:val="00082EBE"/>
    <w:rsid w:val="00083E92"/>
    <w:rsid w:val="00084156"/>
    <w:rsid w:val="00086785"/>
    <w:rsid w:val="00087CAF"/>
    <w:rsid w:val="00093055"/>
    <w:rsid w:val="0009728D"/>
    <w:rsid w:val="00097E7E"/>
    <w:rsid w:val="000A0036"/>
    <w:rsid w:val="000A0091"/>
    <w:rsid w:val="000A19DA"/>
    <w:rsid w:val="000A6D1D"/>
    <w:rsid w:val="000A78B1"/>
    <w:rsid w:val="000B052F"/>
    <w:rsid w:val="000B1542"/>
    <w:rsid w:val="000B269D"/>
    <w:rsid w:val="000B3542"/>
    <w:rsid w:val="000C13A4"/>
    <w:rsid w:val="000C17F5"/>
    <w:rsid w:val="000C2B86"/>
    <w:rsid w:val="000C43D3"/>
    <w:rsid w:val="000C4543"/>
    <w:rsid w:val="000C5AB3"/>
    <w:rsid w:val="000C7C47"/>
    <w:rsid w:val="000D0010"/>
    <w:rsid w:val="000D2EA0"/>
    <w:rsid w:val="000D3738"/>
    <w:rsid w:val="000D3DFD"/>
    <w:rsid w:val="000D5A77"/>
    <w:rsid w:val="000D638F"/>
    <w:rsid w:val="000D69FA"/>
    <w:rsid w:val="000E1EB4"/>
    <w:rsid w:val="000E2F60"/>
    <w:rsid w:val="000E3008"/>
    <w:rsid w:val="000E3983"/>
    <w:rsid w:val="000E3E63"/>
    <w:rsid w:val="000E3EDC"/>
    <w:rsid w:val="000E6AEF"/>
    <w:rsid w:val="000E7647"/>
    <w:rsid w:val="000F137F"/>
    <w:rsid w:val="000F4446"/>
    <w:rsid w:val="000F55D7"/>
    <w:rsid w:val="000F6421"/>
    <w:rsid w:val="000F7ABB"/>
    <w:rsid w:val="00100292"/>
    <w:rsid w:val="00101B6F"/>
    <w:rsid w:val="00101BB3"/>
    <w:rsid w:val="001023A6"/>
    <w:rsid w:val="00104A76"/>
    <w:rsid w:val="00104C3C"/>
    <w:rsid w:val="00107AC5"/>
    <w:rsid w:val="00107FFD"/>
    <w:rsid w:val="00110480"/>
    <w:rsid w:val="001108BA"/>
    <w:rsid w:val="001119B2"/>
    <w:rsid w:val="0011280D"/>
    <w:rsid w:val="001130F7"/>
    <w:rsid w:val="00115CFE"/>
    <w:rsid w:val="00117AE3"/>
    <w:rsid w:val="00120211"/>
    <w:rsid w:val="0012382E"/>
    <w:rsid w:val="001238B7"/>
    <w:rsid w:val="00124560"/>
    <w:rsid w:val="00131752"/>
    <w:rsid w:val="001324F1"/>
    <w:rsid w:val="0013396A"/>
    <w:rsid w:val="00141604"/>
    <w:rsid w:val="0014351A"/>
    <w:rsid w:val="0014380D"/>
    <w:rsid w:val="00150EB4"/>
    <w:rsid w:val="00161016"/>
    <w:rsid w:val="00161743"/>
    <w:rsid w:val="001617F0"/>
    <w:rsid w:val="001622C4"/>
    <w:rsid w:val="00163537"/>
    <w:rsid w:val="00163D95"/>
    <w:rsid w:val="00167150"/>
    <w:rsid w:val="00167ACA"/>
    <w:rsid w:val="00172091"/>
    <w:rsid w:val="00172296"/>
    <w:rsid w:val="00172DE8"/>
    <w:rsid w:val="001750D4"/>
    <w:rsid w:val="00180636"/>
    <w:rsid w:val="00186439"/>
    <w:rsid w:val="00186F70"/>
    <w:rsid w:val="001918D5"/>
    <w:rsid w:val="00192091"/>
    <w:rsid w:val="0019461B"/>
    <w:rsid w:val="001966DC"/>
    <w:rsid w:val="00197095"/>
    <w:rsid w:val="00197AE3"/>
    <w:rsid w:val="001A0DC8"/>
    <w:rsid w:val="001A1148"/>
    <w:rsid w:val="001A33DD"/>
    <w:rsid w:val="001A363E"/>
    <w:rsid w:val="001A526E"/>
    <w:rsid w:val="001A7828"/>
    <w:rsid w:val="001B08C0"/>
    <w:rsid w:val="001B2C2E"/>
    <w:rsid w:val="001B2F6B"/>
    <w:rsid w:val="001B375A"/>
    <w:rsid w:val="001B653C"/>
    <w:rsid w:val="001B7B4C"/>
    <w:rsid w:val="001C2202"/>
    <w:rsid w:val="001C4176"/>
    <w:rsid w:val="001C5686"/>
    <w:rsid w:val="001D0CFE"/>
    <w:rsid w:val="001D2C21"/>
    <w:rsid w:val="001D4467"/>
    <w:rsid w:val="001D6EA9"/>
    <w:rsid w:val="001E0444"/>
    <w:rsid w:val="001E21D0"/>
    <w:rsid w:val="001E2713"/>
    <w:rsid w:val="001E3A54"/>
    <w:rsid w:val="001E3B05"/>
    <w:rsid w:val="001E69BF"/>
    <w:rsid w:val="001E7C4B"/>
    <w:rsid w:val="001F11E7"/>
    <w:rsid w:val="001F1E52"/>
    <w:rsid w:val="001F24BC"/>
    <w:rsid w:val="001F3AB5"/>
    <w:rsid w:val="001F4348"/>
    <w:rsid w:val="001F4990"/>
    <w:rsid w:val="001F4AB0"/>
    <w:rsid w:val="00203D94"/>
    <w:rsid w:val="002050D8"/>
    <w:rsid w:val="002079FA"/>
    <w:rsid w:val="00210CC1"/>
    <w:rsid w:val="00211CEC"/>
    <w:rsid w:val="00214247"/>
    <w:rsid w:val="0021445B"/>
    <w:rsid w:val="00214F47"/>
    <w:rsid w:val="00217171"/>
    <w:rsid w:val="002173C7"/>
    <w:rsid w:val="00221244"/>
    <w:rsid w:val="002221C6"/>
    <w:rsid w:val="00224056"/>
    <w:rsid w:val="00225943"/>
    <w:rsid w:val="00225C0F"/>
    <w:rsid w:val="00225E15"/>
    <w:rsid w:val="00226F4A"/>
    <w:rsid w:val="00230783"/>
    <w:rsid w:val="00232EC2"/>
    <w:rsid w:val="00233592"/>
    <w:rsid w:val="00233E31"/>
    <w:rsid w:val="00234E33"/>
    <w:rsid w:val="00235BC5"/>
    <w:rsid w:val="00237977"/>
    <w:rsid w:val="00243DA5"/>
    <w:rsid w:val="002440BD"/>
    <w:rsid w:val="00244BE4"/>
    <w:rsid w:val="0024694D"/>
    <w:rsid w:val="00246951"/>
    <w:rsid w:val="00246BE6"/>
    <w:rsid w:val="002551E8"/>
    <w:rsid w:val="002556CB"/>
    <w:rsid w:val="00255AC4"/>
    <w:rsid w:val="002600E1"/>
    <w:rsid w:val="00264254"/>
    <w:rsid w:val="00265B08"/>
    <w:rsid w:val="00267AC8"/>
    <w:rsid w:val="00267B20"/>
    <w:rsid w:val="00271EC0"/>
    <w:rsid w:val="002769FB"/>
    <w:rsid w:val="00277BE6"/>
    <w:rsid w:val="0028018C"/>
    <w:rsid w:val="002803B2"/>
    <w:rsid w:val="00280DC5"/>
    <w:rsid w:val="00281F1A"/>
    <w:rsid w:val="00285B94"/>
    <w:rsid w:val="00287C36"/>
    <w:rsid w:val="002908E1"/>
    <w:rsid w:val="00292FF3"/>
    <w:rsid w:val="002938D6"/>
    <w:rsid w:val="0029688D"/>
    <w:rsid w:val="00297014"/>
    <w:rsid w:val="002B15BD"/>
    <w:rsid w:val="002B2190"/>
    <w:rsid w:val="002B2303"/>
    <w:rsid w:val="002B240C"/>
    <w:rsid w:val="002B59E1"/>
    <w:rsid w:val="002B5E23"/>
    <w:rsid w:val="002B5F5A"/>
    <w:rsid w:val="002B71ED"/>
    <w:rsid w:val="002C0E50"/>
    <w:rsid w:val="002C2113"/>
    <w:rsid w:val="002C3761"/>
    <w:rsid w:val="002C64DB"/>
    <w:rsid w:val="002C73F3"/>
    <w:rsid w:val="002D0699"/>
    <w:rsid w:val="002D3147"/>
    <w:rsid w:val="002D441E"/>
    <w:rsid w:val="002D5A22"/>
    <w:rsid w:val="002D69F7"/>
    <w:rsid w:val="002E186A"/>
    <w:rsid w:val="002E6238"/>
    <w:rsid w:val="002F1325"/>
    <w:rsid w:val="002F1EE6"/>
    <w:rsid w:val="002F4655"/>
    <w:rsid w:val="002F49FC"/>
    <w:rsid w:val="002F7255"/>
    <w:rsid w:val="003009CD"/>
    <w:rsid w:val="003012A5"/>
    <w:rsid w:val="00301FF1"/>
    <w:rsid w:val="00304541"/>
    <w:rsid w:val="003066F2"/>
    <w:rsid w:val="00306DA0"/>
    <w:rsid w:val="00306EBD"/>
    <w:rsid w:val="003118D9"/>
    <w:rsid w:val="003147DF"/>
    <w:rsid w:val="00316A34"/>
    <w:rsid w:val="003170E4"/>
    <w:rsid w:val="003172DA"/>
    <w:rsid w:val="003177CF"/>
    <w:rsid w:val="00320554"/>
    <w:rsid w:val="00321579"/>
    <w:rsid w:val="003239C2"/>
    <w:rsid w:val="003250FA"/>
    <w:rsid w:val="00325265"/>
    <w:rsid w:val="0032594F"/>
    <w:rsid w:val="00330858"/>
    <w:rsid w:val="00330C81"/>
    <w:rsid w:val="003311D8"/>
    <w:rsid w:val="003372DA"/>
    <w:rsid w:val="0034358D"/>
    <w:rsid w:val="00344548"/>
    <w:rsid w:val="00344C98"/>
    <w:rsid w:val="00345159"/>
    <w:rsid w:val="00345F8E"/>
    <w:rsid w:val="00350307"/>
    <w:rsid w:val="00350914"/>
    <w:rsid w:val="00353DCF"/>
    <w:rsid w:val="0035628E"/>
    <w:rsid w:val="0035683C"/>
    <w:rsid w:val="00357BF7"/>
    <w:rsid w:val="00361D41"/>
    <w:rsid w:val="00362B2B"/>
    <w:rsid w:val="00371F26"/>
    <w:rsid w:val="003745DC"/>
    <w:rsid w:val="0038097A"/>
    <w:rsid w:val="003816EE"/>
    <w:rsid w:val="00381AAA"/>
    <w:rsid w:val="003835E5"/>
    <w:rsid w:val="00383E53"/>
    <w:rsid w:val="00384089"/>
    <w:rsid w:val="0038469A"/>
    <w:rsid w:val="003848EE"/>
    <w:rsid w:val="00386A48"/>
    <w:rsid w:val="00397A84"/>
    <w:rsid w:val="003A1758"/>
    <w:rsid w:val="003B2465"/>
    <w:rsid w:val="003B4B56"/>
    <w:rsid w:val="003C0F23"/>
    <w:rsid w:val="003C5999"/>
    <w:rsid w:val="003C61F3"/>
    <w:rsid w:val="003D1510"/>
    <w:rsid w:val="003D1941"/>
    <w:rsid w:val="003D2308"/>
    <w:rsid w:val="003D246C"/>
    <w:rsid w:val="003D3B23"/>
    <w:rsid w:val="003E1B1D"/>
    <w:rsid w:val="003E23BE"/>
    <w:rsid w:val="003E37B8"/>
    <w:rsid w:val="003E4427"/>
    <w:rsid w:val="003E4BD2"/>
    <w:rsid w:val="003E6B96"/>
    <w:rsid w:val="003F15C1"/>
    <w:rsid w:val="003F431B"/>
    <w:rsid w:val="003F4E80"/>
    <w:rsid w:val="003F5BF5"/>
    <w:rsid w:val="003F6A59"/>
    <w:rsid w:val="004006D4"/>
    <w:rsid w:val="0040163B"/>
    <w:rsid w:val="00402531"/>
    <w:rsid w:val="00411078"/>
    <w:rsid w:val="00412CE8"/>
    <w:rsid w:val="0041403B"/>
    <w:rsid w:val="00414E0C"/>
    <w:rsid w:val="00415DCC"/>
    <w:rsid w:val="00416F20"/>
    <w:rsid w:val="00420BC4"/>
    <w:rsid w:val="0042142B"/>
    <w:rsid w:val="00421440"/>
    <w:rsid w:val="00423925"/>
    <w:rsid w:val="0042430C"/>
    <w:rsid w:val="004250AD"/>
    <w:rsid w:val="0042519C"/>
    <w:rsid w:val="004251C5"/>
    <w:rsid w:val="00431C7C"/>
    <w:rsid w:val="00433DA6"/>
    <w:rsid w:val="00433E34"/>
    <w:rsid w:val="004364A2"/>
    <w:rsid w:val="0044017F"/>
    <w:rsid w:val="004409CD"/>
    <w:rsid w:val="00441217"/>
    <w:rsid w:val="00441B23"/>
    <w:rsid w:val="0044351C"/>
    <w:rsid w:val="00445278"/>
    <w:rsid w:val="00447543"/>
    <w:rsid w:val="00454EB8"/>
    <w:rsid w:val="00456CA9"/>
    <w:rsid w:val="00457A07"/>
    <w:rsid w:val="00457F40"/>
    <w:rsid w:val="0046004C"/>
    <w:rsid w:val="0046103A"/>
    <w:rsid w:val="00463186"/>
    <w:rsid w:val="0046453D"/>
    <w:rsid w:val="004646EF"/>
    <w:rsid w:val="004770F5"/>
    <w:rsid w:val="004825A2"/>
    <w:rsid w:val="0048270F"/>
    <w:rsid w:val="00483684"/>
    <w:rsid w:val="00483A44"/>
    <w:rsid w:val="00484BEA"/>
    <w:rsid w:val="004861A0"/>
    <w:rsid w:val="00486A33"/>
    <w:rsid w:val="00486D7E"/>
    <w:rsid w:val="00487D37"/>
    <w:rsid w:val="00487E65"/>
    <w:rsid w:val="00490B8A"/>
    <w:rsid w:val="004A189F"/>
    <w:rsid w:val="004A53F5"/>
    <w:rsid w:val="004B1585"/>
    <w:rsid w:val="004B632A"/>
    <w:rsid w:val="004C1C49"/>
    <w:rsid w:val="004C4EC0"/>
    <w:rsid w:val="004C681F"/>
    <w:rsid w:val="004D097A"/>
    <w:rsid w:val="004D350E"/>
    <w:rsid w:val="004D4321"/>
    <w:rsid w:val="004D62B1"/>
    <w:rsid w:val="004D79CD"/>
    <w:rsid w:val="004E07A7"/>
    <w:rsid w:val="004E22A0"/>
    <w:rsid w:val="004E26AE"/>
    <w:rsid w:val="004E296C"/>
    <w:rsid w:val="004E3F93"/>
    <w:rsid w:val="004E4A2D"/>
    <w:rsid w:val="004E6C54"/>
    <w:rsid w:val="004F54D2"/>
    <w:rsid w:val="004F6AC5"/>
    <w:rsid w:val="004F77F6"/>
    <w:rsid w:val="00505346"/>
    <w:rsid w:val="0051260E"/>
    <w:rsid w:val="005128F1"/>
    <w:rsid w:val="00514FCF"/>
    <w:rsid w:val="00515246"/>
    <w:rsid w:val="00521A20"/>
    <w:rsid w:val="00525131"/>
    <w:rsid w:val="0052521D"/>
    <w:rsid w:val="00526588"/>
    <w:rsid w:val="00527590"/>
    <w:rsid w:val="00533AD4"/>
    <w:rsid w:val="005351AA"/>
    <w:rsid w:val="00542F41"/>
    <w:rsid w:val="00542FFF"/>
    <w:rsid w:val="00543666"/>
    <w:rsid w:val="00544106"/>
    <w:rsid w:val="0054598D"/>
    <w:rsid w:val="005523FA"/>
    <w:rsid w:val="00555FBB"/>
    <w:rsid w:val="00562AC7"/>
    <w:rsid w:val="00563657"/>
    <w:rsid w:val="0056428F"/>
    <w:rsid w:val="0056545D"/>
    <w:rsid w:val="00566B89"/>
    <w:rsid w:val="00567F28"/>
    <w:rsid w:val="0057291F"/>
    <w:rsid w:val="005733DE"/>
    <w:rsid w:val="00575FC8"/>
    <w:rsid w:val="00576006"/>
    <w:rsid w:val="0057634F"/>
    <w:rsid w:val="00577E06"/>
    <w:rsid w:val="005819A8"/>
    <w:rsid w:val="00583A21"/>
    <w:rsid w:val="00584D96"/>
    <w:rsid w:val="005859B9"/>
    <w:rsid w:val="00586A78"/>
    <w:rsid w:val="00586E9A"/>
    <w:rsid w:val="00596798"/>
    <w:rsid w:val="005A2E1A"/>
    <w:rsid w:val="005A6164"/>
    <w:rsid w:val="005A6F53"/>
    <w:rsid w:val="005B3591"/>
    <w:rsid w:val="005B36E3"/>
    <w:rsid w:val="005B50B3"/>
    <w:rsid w:val="005B596D"/>
    <w:rsid w:val="005C0D18"/>
    <w:rsid w:val="005C187B"/>
    <w:rsid w:val="005C53F2"/>
    <w:rsid w:val="005C6FF6"/>
    <w:rsid w:val="005D140E"/>
    <w:rsid w:val="005D58CC"/>
    <w:rsid w:val="005D7A3E"/>
    <w:rsid w:val="005D7E03"/>
    <w:rsid w:val="005E0C16"/>
    <w:rsid w:val="005E2DB3"/>
    <w:rsid w:val="005E4615"/>
    <w:rsid w:val="005E60D2"/>
    <w:rsid w:val="005E6A4A"/>
    <w:rsid w:val="005F0094"/>
    <w:rsid w:val="005F20BF"/>
    <w:rsid w:val="005F21A8"/>
    <w:rsid w:val="005F501F"/>
    <w:rsid w:val="005F6AA8"/>
    <w:rsid w:val="00602C75"/>
    <w:rsid w:val="00612ED0"/>
    <w:rsid w:val="006150E9"/>
    <w:rsid w:val="00615B0B"/>
    <w:rsid w:val="00615D85"/>
    <w:rsid w:val="006227AD"/>
    <w:rsid w:val="00623EF7"/>
    <w:rsid w:val="00625082"/>
    <w:rsid w:val="006256F6"/>
    <w:rsid w:val="006268A4"/>
    <w:rsid w:val="00627C9D"/>
    <w:rsid w:val="00630230"/>
    <w:rsid w:val="00630826"/>
    <w:rsid w:val="00632E6A"/>
    <w:rsid w:val="00633CC4"/>
    <w:rsid w:val="0063716C"/>
    <w:rsid w:val="00637D6F"/>
    <w:rsid w:val="006407D7"/>
    <w:rsid w:val="0064217D"/>
    <w:rsid w:val="00642B95"/>
    <w:rsid w:val="00644859"/>
    <w:rsid w:val="006448A1"/>
    <w:rsid w:val="00644FF8"/>
    <w:rsid w:val="006479EC"/>
    <w:rsid w:val="00647F50"/>
    <w:rsid w:val="00651078"/>
    <w:rsid w:val="00652362"/>
    <w:rsid w:val="006525C4"/>
    <w:rsid w:val="0065548B"/>
    <w:rsid w:val="00656839"/>
    <w:rsid w:val="0066161E"/>
    <w:rsid w:val="00662C51"/>
    <w:rsid w:val="006641AF"/>
    <w:rsid w:val="00664A77"/>
    <w:rsid w:val="006668CF"/>
    <w:rsid w:val="00667C49"/>
    <w:rsid w:val="00667F6D"/>
    <w:rsid w:val="006718B0"/>
    <w:rsid w:val="006734FF"/>
    <w:rsid w:val="00676DEA"/>
    <w:rsid w:val="00690D39"/>
    <w:rsid w:val="006935AA"/>
    <w:rsid w:val="006953B5"/>
    <w:rsid w:val="00697072"/>
    <w:rsid w:val="006A1532"/>
    <w:rsid w:val="006A19A6"/>
    <w:rsid w:val="006A1EC8"/>
    <w:rsid w:val="006A27F8"/>
    <w:rsid w:val="006A669B"/>
    <w:rsid w:val="006B186B"/>
    <w:rsid w:val="006B4EB2"/>
    <w:rsid w:val="006B6086"/>
    <w:rsid w:val="006C1891"/>
    <w:rsid w:val="006C264E"/>
    <w:rsid w:val="006C3EBE"/>
    <w:rsid w:val="006C6585"/>
    <w:rsid w:val="006C6833"/>
    <w:rsid w:val="006C6C89"/>
    <w:rsid w:val="006C7130"/>
    <w:rsid w:val="006D4A33"/>
    <w:rsid w:val="006D70A9"/>
    <w:rsid w:val="006D7C15"/>
    <w:rsid w:val="006E02DA"/>
    <w:rsid w:val="006E0634"/>
    <w:rsid w:val="006E10C2"/>
    <w:rsid w:val="006E1266"/>
    <w:rsid w:val="006E1C78"/>
    <w:rsid w:val="006E3023"/>
    <w:rsid w:val="006E5F0D"/>
    <w:rsid w:val="006E7BD2"/>
    <w:rsid w:val="006E7E15"/>
    <w:rsid w:val="006E7E52"/>
    <w:rsid w:val="006F062B"/>
    <w:rsid w:val="006F14F9"/>
    <w:rsid w:val="006F2674"/>
    <w:rsid w:val="006F31DF"/>
    <w:rsid w:val="006F3CA8"/>
    <w:rsid w:val="006F56F6"/>
    <w:rsid w:val="006F7C73"/>
    <w:rsid w:val="00700A17"/>
    <w:rsid w:val="007022A7"/>
    <w:rsid w:val="00705618"/>
    <w:rsid w:val="00707D4D"/>
    <w:rsid w:val="00712690"/>
    <w:rsid w:val="00712E06"/>
    <w:rsid w:val="00713395"/>
    <w:rsid w:val="00713B75"/>
    <w:rsid w:val="00716375"/>
    <w:rsid w:val="00722099"/>
    <w:rsid w:val="00723EFF"/>
    <w:rsid w:val="00724C92"/>
    <w:rsid w:val="00725591"/>
    <w:rsid w:val="00731ACD"/>
    <w:rsid w:val="00732826"/>
    <w:rsid w:val="007356C1"/>
    <w:rsid w:val="0073616E"/>
    <w:rsid w:val="00740B92"/>
    <w:rsid w:val="0074274A"/>
    <w:rsid w:val="0074289C"/>
    <w:rsid w:val="007466D8"/>
    <w:rsid w:val="00750DCA"/>
    <w:rsid w:val="0076235A"/>
    <w:rsid w:val="0076385A"/>
    <w:rsid w:val="00764A07"/>
    <w:rsid w:val="00765C06"/>
    <w:rsid w:val="00770443"/>
    <w:rsid w:val="007732BD"/>
    <w:rsid w:val="00781F7A"/>
    <w:rsid w:val="007822AC"/>
    <w:rsid w:val="007829E4"/>
    <w:rsid w:val="007838E9"/>
    <w:rsid w:val="00785F71"/>
    <w:rsid w:val="007868AF"/>
    <w:rsid w:val="00791126"/>
    <w:rsid w:val="007943C5"/>
    <w:rsid w:val="00794E60"/>
    <w:rsid w:val="00796B75"/>
    <w:rsid w:val="007A0D99"/>
    <w:rsid w:val="007A1900"/>
    <w:rsid w:val="007A472D"/>
    <w:rsid w:val="007B0191"/>
    <w:rsid w:val="007B0488"/>
    <w:rsid w:val="007B0AB7"/>
    <w:rsid w:val="007B2318"/>
    <w:rsid w:val="007B2E8E"/>
    <w:rsid w:val="007B737D"/>
    <w:rsid w:val="007B782F"/>
    <w:rsid w:val="007B7A5C"/>
    <w:rsid w:val="007C2FBA"/>
    <w:rsid w:val="007C3971"/>
    <w:rsid w:val="007C4D7B"/>
    <w:rsid w:val="007C5C45"/>
    <w:rsid w:val="007C7074"/>
    <w:rsid w:val="007D0AED"/>
    <w:rsid w:val="007D20B1"/>
    <w:rsid w:val="007D4003"/>
    <w:rsid w:val="007D4743"/>
    <w:rsid w:val="007D4BC1"/>
    <w:rsid w:val="007D6204"/>
    <w:rsid w:val="007D64DD"/>
    <w:rsid w:val="007D6A1C"/>
    <w:rsid w:val="007D7272"/>
    <w:rsid w:val="007E1982"/>
    <w:rsid w:val="007E1F10"/>
    <w:rsid w:val="007E1FB9"/>
    <w:rsid w:val="007E43F8"/>
    <w:rsid w:val="007E4746"/>
    <w:rsid w:val="007E7DAE"/>
    <w:rsid w:val="007F063A"/>
    <w:rsid w:val="007F2D29"/>
    <w:rsid w:val="007F30BE"/>
    <w:rsid w:val="007F32A4"/>
    <w:rsid w:val="007F4A14"/>
    <w:rsid w:val="007F6700"/>
    <w:rsid w:val="007F6A71"/>
    <w:rsid w:val="007F70F7"/>
    <w:rsid w:val="007F75F7"/>
    <w:rsid w:val="007F7E96"/>
    <w:rsid w:val="008008C6"/>
    <w:rsid w:val="00800C1C"/>
    <w:rsid w:val="008016A2"/>
    <w:rsid w:val="008044E3"/>
    <w:rsid w:val="008050DB"/>
    <w:rsid w:val="00806DD3"/>
    <w:rsid w:val="008101CF"/>
    <w:rsid w:val="008102C5"/>
    <w:rsid w:val="00810FE2"/>
    <w:rsid w:val="00813D92"/>
    <w:rsid w:val="00813FC9"/>
    <w:rsid w:val="008157AF"/>
    <w:rsid w:val="00817F66"/>
    <w:rsid w:val="00817FD7"/>
    <w:rsid w:val="00821331"/>
    <w:rsid w:val="00821CE7"/>
    <w:rsid w:val="00821E65"/>
    <w:rsid w:val="008230F2"/>
    <w:rsid w:val="008234BF"/>
    <w:rsid w:val="008249D3"/>
    <w:rsid w:val="008272A3"/>
    <w:rsid w:val="00830359"/>
    <w:rsid w:val="00830E74"/>
    <w:rsid w:val="00833F45"/>
    <w:rsid w:val="00835EFC"/>
    <w:rsid w:val="00844100"/>
    <w:rsid w:val="00844B1C"/>
    <w:rsid w:val="008470D4"/>
    <w:rsid w:val="008501BA"/>
    <w:rsid w:val="00850617"/>
    <w:rsid w:val="00851BE7"/>
    <w:rsid w:val="008535BB"/>
    <w:rsid w:val="008565CD"/>
    <w:rsid w:val="008566D5"/>
    <w:rsid w:val="00857563"/>
    <w:rsid w:val="00860F97"/>
    <w:rsid w:val="008678D4"/>
    <w:rsid w:val="0087082B"/>
    <w:rsid w:val="00874957"/>
    <w:rsid w:val="0087612D"/>
    <w:rsid w:val="008766C3"/>
    <w:rsid w:val="00880465"/>
    <w:rsid w:val="008805D5"/>
    <w:rsid w:val="00881D1D"/>
    <w:rsid w:val="00881D23"/>
    <w:rsid w:val="00883607"/>
    <w:rsid w:val="00883FD1"/>
    <w:rsid w:val="0088576B"/>
    <w:rsid w:val="00886C6D"/>
    <w:rsid w:val="00887448"/>
    <w:rsid w:val="00891941"/>
    <w:rsid w:val="00891DE9"/>
    <w:rsid w:val="008928F2"/>
    <w:rsid w:val="00897EBF"/>
    <w:rsid w:val="008A0C07"/>
    <w:rsid w:val="008A15A6"/>
    <w:rsid w:val="008A2B8C"/>
    <w:rsid w:val="008A4AD0"/>
    <w:rsid w:val="008A59AB"/>
    <w:rsid w:val="008A69F5"/>
    <w:rsid w:val="008A782D"/>
    <w:rsid w:val="008A796A"/>
    <w:rsid w:val="008A7997"/>
    <w:rsid w:val="008A7A67"/>
    <w:rsid w:val="008B0285"/>
    <w:rsid w:val="008B3907"/>
    <w:rsid w:val="008B4FCA"/>
    <w:rsid w:val="008B7906"/>
    <w:rsid w:val="008C1702"/>
    <w:rsid w:val="008C1F96"/>
    <w:rsid w:val="008C2CD5"/>
    <w:rsid w:val="008C44CB"/>
    <w:rsid w:val="008C4D8C"/>
    <w:rsid w:val="008C5DC4"/>
    <w:rsid w:val="008C6C88"/>
    <w:rsid w:val="008C7F2B"/>
    <w:rsid w:val="008D0CF2"/>
    <w:rsid w:val="008D346A"/>
    <w:rsid w:val="008D5417"/>
    <w:rsid w:val="008D54B1"/>
    <w:rsid w:val="008D5D97"/>
    <w:rsid w:val="008E1099"/>
    <w:rsid w:val="008E202A"/>
    <w:rsid w:val="008E2F53"/>
    <w:rsid w:val="008E3ABE"/>
    <w:rsid w:val="008E3D3F"/>
    <w:rsid w:val="008E4F84"/>
    <w:rsid w:val="008E54B4"/>
    <w:rsid w:val="008E73D4"/>
    <w:rsid w:val="008E7F9B"/>
    <w:rsid w:val="008F0639"/>
    <w:rsid w:val="008F1572"/>
    <w:rsid w:val="008F2B43"/>
    <w:rsid w:val="008F4501"/>
    <w:rsid w:val="008F488E"/>
    <w:rsid w:val="008F4993"/>
    <w:rsid w:val="008F4DFC"/>
    <w:rsid w:val="008F5068"/>
    <w:rsid w:val="008F55FF"/>
    <w:rsid w:val="008F5694"/>
    <w:rsid w:val="009020C3"/>
    <w:rsid w:val="009026F9"/>
    <w:rsid w:val="009035D3"/>
    <w:rsid w:val="00904B97"/>
    <w:rsid w:val="00910C16"/>
    <w:rsid w:val="00914573"/>
    <w:rsid w:val="0091545F"/>
    <w:rsid w:val="0092269B"/>
    <w:rsid w:val="00925946"/>
    <w:rsid w:val="00926D1F"/>
    <w:rsid w:val="00930581"/>
    <w:rsid w:val="00930B9F"/>
    <w:rsid w:val="00931E13"/>
    <w:rsid w:val="00932E2B"/>
    <w:rsid w:val="00932ECD"/>
    <w:rsid w:val="00937CB7"/>
    <w:rsid w:val="00940575"/>
    <w:rsid w:val="00941CE8"/>
    <w:rsid w:val="0094369B"/>
    <w:rsid w:val="00943F3B"/>
    <w:rsid w:val="009444A3"/>
    <w:rsid w:val="00944E1F"/>
    <w:rsid w:val="00946BE7"/>
    <w:rsid w:val="00946F49"/>
    <w:rsid w:val="00946F8A"/>
    <w:rsid w:val="00947180"/>
    <w:rsid w:val="00947EBF"/>
    <w:rsid w:val="00950DA0"/>
    <w:rsid w:val="009558CA"/>
    <w:rsid w:val="009569AE"/>
    <w:rsid w:val="00956A5C"/>
    <w:rsid w:val="00960C1F"/>
    <w:rsid w:val="00961E57"/>
    <w:rsid w:val="0096230D"/>
    <w:rsid w:val="00963D9D"/>
    <w:rsid w:val="00966C85"/>
    <w:rsid w:val="009671AE"/>
    <w:rsid w:val="00972029"/>
    <w:rsid w:val="0097509A"/>
    <w:rsid w:val="009751A2"/>
    <w:rsid w:val="0098081D"/>
    <w:rsid w:val="00983488"/>
    <w:rsid w:val="009855F7"/>
    <w:rsid w:val="009858C6"/>
    <w:rsid w:val="009937C4"/>
    <w:rsid w:val="00994FD2"/>
    <w:rsid w:val="009956D7"/>
    <w:rsid w:val="009964E6"/>
    <w:rsid w:val="00996AE2"/>
    <w:rsid w:val="009A3D7A"/>
    <w:rsid w:val="009A6951"/>
    <w:rsid w:val="009A74B1"/>
    <w:rsid w:val="009A79A1"/>
    <w:rsid w:val="009B26DD"/>
    <w:rsid w:val="009B337D"/>
    <w:rsid w:val="009B3A0C"/>
    <w:rsid w:val="009B7555"/>
    <w:rsid w:val="009B7FDE"/>
    <w:rsid w:val="009C2AEF"/>
    <w:rsid w:val="009C2B12"/>
    <w:rsid w:val="009C31D3"/>
    <w:rsid w:val="009C5278"/>
    <w:rsid w:val="009D3FF3"/>
    <w:rsid w:val="009D4FA6"/>
    <w:rsid w:val="009E2C86"/>
    <w:rsid w:val="009E5F3C"/>
    <w:rsid w:val="009E7FB8"/>
    <w:rsid w:val="009F3511"/>
    <w:rsid w:val="009F4E98"/>
    <w:rsid w:val="009F785F"/>
    <w:rsid w:val="009F7DE7"/>
    <w:rsid w:val="00A0005C"/>
    <w:rsid w:val="00A009F7"/>
    <w:rsid w:val="00A01F0D"/>
    <w:rsid w:val="00A030A8"/>
    <w:rsid w:val="00A0492F"/>
    <w:rsid w:val="00A10F7B"/>
    <w:rsid w:val="00A11907"/>
    <w:rsid w:val="00A1304C"/>
    <w:rsid w:val="00A1474A"/>
    <w:rsid w:val="00A149EA"/>
    <w:rsid w:val="00A14D64"/>
    <w:rsid w:val="00A150AF"/>
    <w:rsid w:val="00A161F0"/>
    <w:rsid w:val="00A2178C"/>
    <w:rsid w:val="00A21ED8"/>
    <w:rsid w:val="00A21FA0"/>
    <w:rsid w:val="00A2290C"/>
    <w:rsid w:val="00A23ED8"/>
    <w:rsid w:val="00A24155"/>
    <w:rsid w:val="00A2484B"/>
    <w:rsid w:val="00A25657"/>
    <w:rsid w:val="00A25DE0"/>
    <w:rsid w:val="00A27C55"/>
    <w:rsid w:val="00A27DAC"/>
    <w:rsid w:val="00A307B4"/>
    <w:rsid w:val="00A3101E"/>
    <w:rsid w:val="00A347A7"/>
    <w:rsid w:val="00A34BE3"/>
    <w:rsid w:val="00A359EF"/>
    <w:rsid w:val="00A35F82"/>
    <w:rsid w:val="00A4437B"/>
    <w:rsid w:val="00A459AC"/>
    <w:rsid w:val="00A46A6A"/>
    <w:rsid w:val="00A501CF"/>
    <w:rsid w:val="00A514FE"/>
    <w:rsid w:val="00A544EC"/>
    <w:rsid w:val="00A554BA"/>
    <w:rsid w:val="00A55E8A"/>
    <w:rsid w:val="00A565BF"/>
    <w:rsid w:val="00A5745C"/>
    <w:rsid w:val="00A61054"/>
    <w:rsid w:val="00A64A1A"/>
    <w:rsid w:val="00A66EC8"/>
    <w:rsid w:val="00A67D68"/>
    <w:rsid w:val="00A706D4"/>
    <w:rsid w:val="00A70D48"/>
    <w:rsid w:val="00A738FB"/>
    <w:rsid w:val="00A73AB6"/>
    <w:rsid w:val="00A73E69"/>
    <w:rsid w:val="00A7580B"/>
    <w:rsid w:val="00A827F5"/>
    <w:rsid w:val="00A83078"/>
    <w:rsid w:val="00A8770E"/>
    <w:rsid w:val="00A90862"/>
    <w:rsid w:val="00A908B6"/>
    <w:rsid w:val="00A93708"/>
    <w:rsid w:val="00A963F5"/>
    <w:rsid w:val="00A97036"/>
    <w:rsid w:val="00AA1A82"/>
    <w:rsid w:val="00AA50FC"/>
    <w:rsid w:val="00AA561F"/>
    <w:rsid w:val="00AA738E"/>
    <w:rsid w:val="00AB2320"/>
    <w:rsid w:val="00AB342E"/>
    <w:rsid w:val="00AB3EE3"/>
    <w:rsid w:val="00AB54F6"/>
    <w:rsid w:val="00AB5A13"/>
    <w:rsid w:val="00AC246D"/>
    <w:rsid w:val="00AC5C1C"/>
    <w:rsid w:val="00AD05B6"/>
    <w:rsid w:val="00AD089A"/>
    <w:rsid w:val="00AD19B2"/>
    <w:rsid w:val="00AD1CB2"/>
    <w:rsid w:val="00AD4DC3"/>
    <w:rsid w:val="00AD61D6"/>
    <w:rsid w:val="00AD71A7"/>
    <w:rsid w:val="00AD73DD"/>
    <w:rsid w:val="00AE06DB"/>
    <w:rsid w:val="00AE237D"/>
    <w:rsid w:val="00AE3F83"/>
    <w:rsid w:val="00AF07AE"/>
    <w:rsid w:val="00AF5399"/>
    <w:rsid w:val="00AF5F18"/>
    <w:rsid w:val="00B14017"/>
    <w:rsid w:val="00B14843"/>
    <w:rsid w:val="00B21388"/>
    <w:rsid w:val="00B221B2"/>
    <w:rsid w:val="00B246F8"/>
    <w:rsid w:val="00B25002"/>
    <w:rsid w:val="00B2522C"/>
    <w:rsid w:val="00B3082B"/>
    <w:rsid w:val="00B321A3"/>
    <w:rsid w:val="00B341F9"/>
    <w:rsid w:val="00B343F2"/>
    <w:rsid w:val="00B346DE"/>
    <w:rsid w:val="00B403E7"/>
    <w:rsid w:val="00B40DE8"/>
    <w:rsid w:val="00B45FBA"/>
    <w:rsid w:val="00B507E1"/>
    <w:rsid w:val="00B51C7E"/>
    <w:rsid w:val="00B6124E"/>
    <w:rsid w:val="00B612ED"/>
    <w:rsid w:val="00B62138"/>
    <w:rsid w:val="00B62D45"/>
    <w:rsid w:val="00B62E82"/>
    <w:rsid w:val="00B64783"/>
    <w:rsid w:val="00B650B4"/>
    <w:rsid w:val="00B65F22"/>
    <w:rsid w:val="00B67095"/>
    <w:rsid w:val="00B7099C"/>
    <w:rsid w:val="00B80AD6"/>
    <w:rsid w:val="00B818E7"/>
    <w:rsid w:val="00B81C9A"/>
    <w:rsid w:val="00B83514"/>
    <w:rsid w:val="00B83E68"/>
    <w:rsid w:val="00B9385D"/>
    <w:rsid w:val="00B93C4C"/>
    <w:rsid w:val="00B9404F"/>
    <w:rsid w:val="00B9489B"/>
    <w:rsid w:val="00B95D9E"/>
    <w:rsid w:val="00B9686D"/>
    <w:rsid w:val="00BA5CB3"/>
    <w:rsid w:val="00BB10D4"/>
    <w:rsid w:val="00BB28CE"/>
    <w:rsid w:val="00BB3B7E"/>
    <w:rsid w:val="00BB6B72"/>
    <w:rsid w:val="00BB7840"/>
    <w:rsid w:val="00BC2D8C"/>
    <w:rsid w:val="00BC3464"/>
    <w:rsid w:val="00BC44AB"/>
    <w:rsid w:val="00BC4D7D"/>
    <w:rsid w:val="00BC7150"/>
    <w:rsid w:val="00BC7BF9"/>
    <w:rsid w:val="00BC7D1C"/>
    <w:rsid w:val="00BD19B4"/>
    <w:rsid w:val="00BD233A"/>
    <w:rsid w:val="00BD4185"/>
    <w:rsid w:val="00BD4621"/>
    <w:rsid w:val="00BD72B4"/>
    <w:rsid w:val="00BE5317"/>
    <w:rsid w:val="00BE6350"/>
    <w:rsid w:val="00BF3B51"/>
    <w:rsid w:val="00BF3C15"/>
    <w:rsid w:val="00BF5A69"/>
    <w:rsid w:val="00BF6578"/>
    <w:rsid w:val="00BF6D80"/>
    <w:rsid w:val="00BF7977"/>
    <w:rsid w:val="00C00C89"/>
    <w:rsid w:val="00C0180E"/>
    <w:rsid w:val="00C07E11"/>
    <w:rsid w:val="00C10058"/>
    <w:rsid w:val="00C10B45"/>
    <w:rsid w:val="00C13A9C"/>
    <w:rsid w:val="00C13EC2"/>
    <w:rsid w:val="00C1414F"/>
    <w:rsid w:val="00C14CB1"/>
    <w:rsid w:val="00C15779"/>
    <w:rsid w:val="00C17B97"/>
    <w:rsid w:val="00C17E93"/>
    <w:rsid w:val="00C20AEE"/>
    <w:rsid w:val="00C22479"/>
    <w:rsid w:val="00C22978"/>
    <w:rsid w:val="00C27058"/>
    <w:rsid w:val="00C274EA"/>
    <w:rsid w:val="00C27B12"/>
    <w:rsid w:val="00C326C3"/>
    <w:rsid w:val="00C33241"/>
    <w:rsid w:val="00C33AC4"/>
    <w:rsid w:val="00C34CFD"/>
    <w:rsid w:val="00C35905"/>
    <w:rsid w:val="00C360ED"/>
    <w:rsid w:val="00C36310"/>
    <w:rsid w:val="00C41161"/>
    <w:rsid w:val="00C428E2"/>
    <w:rsid w:val="00C435A6"/>
    <w:rsid w:val="00C4367A"/>
    <w:rsid w:val="00C45A22"/>
    <w:rsid w:val="00C45B5C"/>
    <w:rsid w:val="00C45FE1"/>
    <w:rsid w:val="00C46E48"/>
    <w:rsid w:val="00C5010F"/>
    <w:rsid w:val="00C5019D"/>
    <w:rsid w:val="00C5389E"/>
    <w:rsid w:val="00C54AC7"/>
    <w:rsid w:val="00C55248"/>
    <w:rsid w:val="00C554F3"/>
    <w:rsid w:val="00C56CE7"/>
    <w:rsid w:val="00C577AD"/>
    <w:rsid w:val="00C61314"/>
    <w:rsid w:val="00C63418"/>
    <w:rsid w:val="00C6596D"/>
    <w:rsid w:val="00C707FD"/>
    <w:rsid w:val="00C71144"/>
    <w:rsid w:val="00C7388B"/>
    <w:rsid w:val="00C73C08"/>
    <w:rsid w:val="00C74150"/>
    <w:rsid w:val="00C7476D"/>
    <w:rsid w:val="00C774C1"/>
    <w:rsid w:val="00C77D58"/>
    <w:rsid w:val="00C822D3"/>
    <w:rsid w:val="00C82B28"/>
    <w:rsid w:val="00C82EED"/>
    <w:rsid w:val="00C8528D"/>
    <w:rsid w:val="00C9053D"/>
    <w:rsid w:val="00C928C2"/>
    <w:rsid w:val="00C92B74"/>
    <w:rsid w:val="00C946EA"/>
    <w:rsid w:val="00C95145"/>
    <w:rsid w:val="00C95B2B"/>
    <w:rsid w:val="00C9777E"/>
    <w:rsid w:val="00C97BFC"/>
    <w:rsid w:val="00CA1A7E"/>
    <w:rsid w:val="00CA1F26"/>
    <w:rsid w:val="00CA25CE"/>
    <w:rsid w:val="00CA36EE"/>
    <w:rsid w:val="00CA386F"/>
    <w:rsid w:val="00CA7EAE"/>
    <w:rsid w:val="00CB085E"/>
    <w:rsid w:val="00CB125E"/>
    <w:rsid w:val="00CB2E47"/>
    <w:rsid w:val="00CB5864"/>
    <w:rsid w:val="00CB5AB4"/>
    <w:rsid w:val="00CB5C4C"/>
    <w:rsid w:val="00CB6CF6"/>
    <w:rsid w:val="00CB6EFE"/>
    <w:rsid w:val="00CB758E"/>
    <w:rsid w:val="00CC0563"/>
    <w:rsid w:val="00CC335F"/>
    <w:rsid w:val="00CC35A5"/>
    <w:rsid w:val="00CC38F5"/>
    <w:rsid w:val="00CC4311"/>
    <w:rsid w:val="00CC45F9"/>
    <w:rsid w:val="00CC5098"/>
    <w:rsid w:val="00CC5D84"/>
    <w:rsid w:val="00CC7F1A"/>
    <w:rsid w:val="00CD1219"/>
    <w:rsid w:val="00CD1431"/>
    <w:rsid w:val="00CD1449"/>
    <w:rsid w:val="00CD151D"/>
    <w:rsid w:val="00CE04AF"/>
    <w:rsid w:val="00CE4480"/>
    <w:rsid w:val="00CE5A81"/>
    <w:rsid w:val="00CE5BC0"/>
    <w:rsid w:val="00CE66D3"/>
    <w:rsid w:val="00CE7623"/>
    <w:rsid w:val="00CF096F"/>
    <w:rsid w:val="00CF388D"/>
    <w:rsid w:val="00CF38FB"/>
    <w:rsid w:val="00CF3F2C"/>
    <w:rsid w:val="00CF5834"/>
    <w:rsid w:val="00CF7900"/>
    <w:rsid w:val="00CF7BDC"/>
    <w:rsid w:val="00D02C41"/>
    <w:rsid w:val="00D03AFA"/>
    <w:rsid w:val="00D053C5"/>
    <w:rsid w:val="00D056B0"/>
    <w:rsid w:val="00D06146"/>
    <w:rsid w:val="00D07666"/>
    <w:rsid w:val="00D113D0"/>
    <w:rsid w:val="00D12174"/>
    <w:rsid w:val="00D12633"/>
    <w:rsid w:val="00D14E23"/>
    <w:rsid w:val="00D170C6"/>
    <w:rsid w:val="00D17D25"/>
    <w:rsid w:val="00D20937"/>
    <w:rsid w:val="00D20E17"/>
    <w:rsid w:val="00D21066"/>
    <w:rsid w:val="00D240A7"/>
    <w:rsid w:val="00D242D8"/>
    <w:rsid w:val="00D26166"/>
    <w:rsid w:val="00D269F0"/>
    <w:rsid w:val="00D30523"/>
    <w:rsid w:val="00D33855"/>
    <w:rsid w:val="00D34055"/>
    <w:rsid w:val="00D34E2D"/>
    <w:rsid w:val="00D34F85"/>
    <w:rsid w:val="00D37C44"/>
    <w:rsid w:val="00D43A38"/>
    <w:rsid w:val="00D43E61"/>
    <w:rsid w:val="00D5061F"/>
    <w:rsid w:val="00D559FA"/>
    <w:rsid w:val="00D55ECA"/>
    <w:rsid w:val="00D6236B"/>
    <w:rsid w:val="00D62CFB"/>
    <w:rsid w:val="00D66593"/>
    <w:rsid w:val="00D6688C"/>
    <w:rsid w:val="00D678D0"/>
    <w:rsid w:val="00D7012C"/>
    <w:rsid w:val="00D708A0"/>
    <w:rsid w:val="00D75ADC"/>
    <w:rsid w:val="00D828B2"/>
    <w:rsid w:val="00D8292A"/>
    <w:rsid w:val="00D86A79"/>
    <w:rsid w:val="00D93AD2"/>
    <w:rsid w:val="00D93EC9"/>
    <w:rsid w:val="00D945AE"/>
    <w:rsid w:val="00D96A36"/>
    <w:rsid w:val="00DA047B"/>
    <w:rsid w:val="00DA5C06"/>
    <w:rsid w:val="00DA7078"/>
    <w:rsid w:val="00DB0187"/>
    <w:rsid w:val="00DB0517"/>
    <w:rsid w:val="00DB1977"/>
    <w:rsid w:val="00DB1EBE"/>
    <w:rsid w:val="00DB59B8"/>
    <w:rsid w:val="00DB6647"/>
    <w:rsid w:val="00DC0617"/>
    <w:rsid w:val="00DC12B8"/>
    <w:rsid w:val="00DC1AF6"/>
    <w:rsid w:val="00DC2E6E"/>
    <w:rsid w:val="00DC3517"/>
    <w:rsid w:val="00DC5B21"/>
    <w:rsid w:val="00DD0F63"/>
    <w:rsid w:val="00DD1B9C"/>
    <w:rsid w:val="00DD1DB9"/>
    <w:rsid w:val="00DD2558"/>
    <w:rsid w:val="00DD4DE2"/>
    <w:rsid w:val="00DD5336"/>
    <w:rsid w:val="00DD554E"/>
    <w:rsid w:val="00DD5AD0"/>
    <w:rsid w:val="00DE13B3"/>
    <w:rsid w:val="00DE1A0D"/>
    <w:rsid w:val="00DE2FF4"/>
    <w:rsid w:val="00DE3D0E"/>
    <w:rsid w:val="00DE543B"/>
    <w:rsid w:val="00DE550E"/>
    <w:rsid w:val="00DE654B"/>
    <w:rsid w:val="00DF425A"/>
    <w:rsid w:val="00DF6325"/>
    <w:rsid w:val="00E00955"/>
    <w:rsid w:val="00E03ECE"/>
    <w:rsid w:val="00E060D9"/>
    <w:rsid w:val="00E06D43"/>
    <w:rsid w:val="00E070AB"/>
    <w:rsid w:val="00E07E9C"/>
    <w:rsid w:val="00E117A9"/>
    <w:rsid w:val="00E11BCC"/>
    <w:rsid w:val="00E16BFB"/>
    <w:rsid w:val="00E176C9"/>
    <w:rsid w:val="00E1793D"/>
    <w:rsid w:val="00E21B93"/>
    <w:rsid w:val="00E23510"/>
    <w:rsid w:val="00E25574"/>
    <w:rsid w:val="00E2583E"/>
    <w:rsid w:val="00E31679"/>
    <w:rsid w:val="00E335E1"/>
    <w:rsid w:val="00E41FE9"/>
    <w:rsid w:val="00E432B4"/>
    <w:rsid w:val="00E4364C"/>
    <w:rsid w:val="00E447D0"/>
    <w:rsid w:val="00E4540E"/>
    <w:rsid w:val="00E46C6D"/>
    <w:rsid w:val="00E53825"/>
    <w:rsid w:val="00E53E49"/>
    <w:rsid w:val="00E551BC"/>
    <w:rsid w:val="00E55B4A"/>
    <w:rsid w:val="00E564A5"/>
    <w:rsid w:val="00E577BD"/>
    <w:rsid w:val="00E57D6C"/>
    <w:rsid w:val="00E607E4"/>
    <w:rsid w:val="00E63D95"/>
    <w:rsid w:val="00E63F7B"/>
    <w:rsid w:val="00E64907"/>
    <w:rsid w:val="00E655B7"/>
    <w:rsid w:val="00E71005"/>
    <w:rsid w:val="00E746DE"/>
    <w:rsid w:val="00E76BAA"/>
    <w:rsid w:val="00E77B93"/>
    <w:rsid w:val="00E8044C"/>
    <w:rsid w:val="00E85553"/>
    <w:rsid w:val="00E87F58"/>
    <w:rsid w:val="00E906C1"/>
    <w:rsid w:val="00E9122B"/>
    <w:rsid w:val="00E94644"/>
    <w:rsid w:val="00E947CC"/>
    <w:rsid w:val="00E94DC1"/>
    <w:rsid w:val="00E95F1C"/>
    <w:rsid w:val="00E9677A"/>
    <w:rsid w:val="00E974C7"/>
    <w:rsid w:val="00EA0AA7"/>
    <w:rsid w:val="00EA0E17"/>
    <w:rsid w:val="00EA0F54"/>
    <w:rsid w:val="00EA3B4C"/>
    <w:rsid w:val="00EA72FC"/>
    <w:rsid w:val="00EB06F1"/>
    <w:rsid w:val="00EB119F"/>
    <w:rsid w:val="00EB132E"/>
    <w:rsid w:val="00EB153E"/>
    <w:rsid w:val="00EB2DD8"/>
    <w:rsid w:val="00EB4159"/>
    <w:rsid w:val="00EB4910"/>
    <w:rsid w:val="00EC122A"/>
    <w:rsid w:val="00EC1269"/>
    <w:rsid w:val="00EC2A85"/>
    <w:rsid w:val="00EC2BE5"/>
    <w:rsid w:val="00EC3387"/>
    <w:rsid w:val="00EC405D"/>
    <w:rsid w:val="00EC53BD"/>
    <w:rsid w:val="00ED55C6"/>
    <w:rsid w:val="00ED5A20"/>
    <w:rsid w:val="00ED6D68"/>
    <w:rsid w:val="00ED7ACF"/>
    <w:rsid w:val="00EE08B5"/>
    <w:rsid w:val="00EE1A17"/>
    <w:rsid w:val="00EE1AE7"/>
    <w:rsid w:val="00EE1D2C"/>
    <w:rsid w:val="00EE3843"/>
    <w:rsid w:val="00EE3894"/>
    <w:rsid w:val="00EE47E2"/>
    <w:rsid w:val="00EE4911"/>
    <w:rsid w:val="00EE548B"/>
    <w:rsid w:val="00EE7104"/>
    <w:rsid w:val="00EF21C0"/>
    <w:rsid w:val="00EF5803"/>
    <w:rsid w:val="00EF66CE"/>
    <w:rsid w:val="00EF6814"/>
    <w:rsid w:val="00F103AA"/>
    <w:rsid w:val="00F1044E"/>
    <w:rsid w:val="00F10E8D"/>
    <w:rsid w:val="00F168E9"/>
    <w:rsid w:val="00F22687"/>
    <w:rsid w:val="00F23BE0"/>
    <w:rsid w:val="00F30CDE"/>
    <w:rsid w:val="00F3155E"/>
    <w:rsid w:val="00F32160"/>
    <w:rsid w:val="00F34A04"/>
    <w:rsid w:val="00F34E80"/>
    <w:rsid w:val="00F35192"/>
    <w:rsid w:val="00F35E0D"/>
    <w:rsid w:val="00F37697"/>
    <w:rsid w:val="00F40157"/>
    <w:rsid w:val="00F40DEE"/>
    <w:rsid w:val="00F508F8"/>
    <w:rsid w:val="00F5146F"/>
    <w:rsid w:val="00F52676"/>
    <w:rsid w:val="00F52B77"/>
    <w:rsid w:val="00F52F31"/>
    <w:rsid w:val="00F532F8"/>
    <w:rsid w:val="00F548CA"/>
    <w:rsid w:val="00F54D6D"/>
    <w:rsid w:val="00F55652"/>
    <w:rsid w:val="00F665E0"/>
    <w:rsid w:val="00F67E17"/>
    <w:rsid w:val="00F7219F"/>
    <w:rsid w:val="00F75DCE"/>
    <w:rsid w:val="00F7636A"/>
    <w:rsid w:val="00F776A0"/>
    <w:rsid w:val="00F77D4B"/>
    <w:rsid w:val="00F81908"/>
    <w:rsid w:val="00F8261E"/>
    <w:rsid w:val="00F83D92"/>
    <w:rsid w:val="00F85E10"/>
    <w:rsid w:val="00F91313"/>
    <w:rsid w:val="00F91411"/>
    <w:rsid w:val="00F91B1B"/>
    <w:rsid w:val="00F92EF9"/>
    <w:rsid w:val="00F9392B"/>
    <w:rsid w:val="00FA0E49"/>
    <w:rsid w:val="00FA413B"/>
    <w:rsid w:val="00FA5D3E"/>
    <w:rsid w:val="00FB22CB"/>
    <w:rsid w:val="00FB2D54"/>
    <w:rsid w:val="00FB2F4E"/>
    <w:rsid w:val="00FB456E"/>
    <w:rsid w:val="00FB470C"/>
    <w:rsid w:val="00FB51F1"/>
    <w:rsid w:val="00FB6DC8"/>
    <w:rsid w:val="00FB7F11"/>
    <w:rsid w:val="00FC0FC2"/>
    <w:rsid w:val="00FC46E4"/>
    <w:rsid w:val="00FC474D"/>
    <w:rsid w:val="00FC5CC8"/>
    <w:rsid w:val="00FC622F"/>
    <w:rsid w:val="00FC6BDD"/>
    <w:rsid w:val="00FC7CD2"/>
    <w:rsid w:val="00FD01C7"/>
    <w:rsid w:val="00FD0AC5"/>
    <w:rsid w:val="00FD19E9"/>
    <w:rsid w:val="00FD2501"/>
    <w:rsid w:val="00FD4619"/>
    <w:rsid w:val="00FD5CA1"/>
    <w:rsid w:val="00FE601F"/>
    <w:rsid w:val="00FE6E6B"/>
    <w:rsid w:val="00FF0044"/>
    <w:rsid w:val="00FF1A3F"/>
    <w:rsid w:val="00FF6673"/>
    <w:rsid w:val="00FF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0A38CF"/>
  <w15:docId w15:val="{60FDB78E-C48C-46ED-A062-200F58463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03AF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707D4D"/>
    <w:pPr>
      <w:spacing w:before="60" w:after="60"/>
      <w:ind w:left="851" w:hanging="295"/>
      <w:jc w:val="both"/>
    </w:pPr>
    <w:rPr>
      <w:szCs w:val="20"/>
    </w:rPr>
  </w:style>
  <w:style w:type="paragraph" w:styleId="Nagwek">
    <w:name w:val="header"/>
    <w:basedOn w:val="Normalny"/>
    <w:link w:val="NagwekZnak"/>
    <w:rsid w:val="00707D4D"/>
    <w:pPr>
      <w:tabs>
        <w:tab w:val="center" w:pos="4536"/>
        <w:tab w:val="right" w:pos="9072"/>
      </w:tabs>
    </w:pPr>
    <w:rPr>
      <w:szCs w:val="20"/>
    </w:rPr>
  </w:style>
  <w:style w:type="paragraph" w:styleId="Tekstprzypisukocowego">
    <w:name w:val="endnote text"/>
    <w:basedOn w:val="Normalny"/>
    <w:semiHidden/>
    <w:rsid w:val="0021445B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21445B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C46E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46E48"/>
  </w:style>
  <w:style w:type="paragraph" w:styleId="Akapitzlist">
    <w:name w:val="List Paragraph"/>
    <w:basedOn w:val="Normalny"/>
    <w:uiPriority w:val="34"/>
    <w:qFormat/>
    <w:rsid w:val="002908E1"/>
    <w:pPr>
      <w:ind w:left="708"/>
    </w:pPr>
  </w:style>
  <w:style w:type="paragraph" w:styleId="NormalnyWeb">
    <w:name w:val="Normal (Web)"/>
    <w:basedOn w:val="Normalny"/>
    <w:unhideWhenUsed/>
    <w:rsid w:val="00AB342E"/>
    <w:pPr>
      <w:spacing w:before="100" w:beforeAutospacing="1" w:after="100" w:afterAutospacing="1"/>
    </w:pPr>
  </w:style>
  <w:style w:type="character" w:styleId="Hipercze">
    <w:name w:val="Hyperlink"/>
    <w:basedOn w:val="Domylnaczcionkaakapitu"/>
    <w:unhideWhenUsed/>
    <w:rsid w:val="00AC246D"/>
    <w:rPr>
      <w:color w:val="0000FF"/>
      <w:u w:val="single"/>
    </w:rPr>
  </w:style>
  <w:style w:type="table" w:styleId="Tabela-Siatka">
    <w:name w:val="Table Grid"/>
    <w:basedOn w:val="Standardowy"/>
    <w:rsid w:val="009B337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elapozycja">
    <w:name w:val="Tabela pozycja"/>
    <w:basedOn w:val="Normalny"/>
    <w:rsid w:val="00234E33"/>
    <w:rPr>
      <w:rFonts w:ascii="Arial" w:eastAsia="MS Outlook" w:hAnsi="Arial"/>
      <w:sz w:val="22"/>
      <w:szCs w:val="20"/>
    </w:rPr>
  </w:style>
  <w:style w:type="character" w:styleId="Pogrubienie">
    <w:name w:val="Strong"/>
    <w:basedOn w:val="Domylnaczcionkaakapitu"/>
    <w:qFormat/>
    <w:rsid w:val="00234E33"/>
    <w:rPr>
      <w:b/>
      <w:bCs/>
    </w:rPr>
  </w:style>
  <w:style w:type="paragraph" w:styleId="Tekstpodstawowy">
    <w:name w:val="Body Text"/>
    <w:aliases w:val="a2, Znak"/>
    <w:basedOn w:val="Normalny"/>
    <w:link w:val="TekstpodstawowyZnak"/>
    <w:rsid w:val="00234E33"/>
    <w:rPr>
      <w:rFonts w:ascii="Arial" w:hAnsi="Arial"/>
      <w:szCs w:val="20"/>
    </w:rPr>
  </w:style>
  <w:style w:type="character" w:customStyle="1" w:styleId="TekstpodstawowyZnak">
    <w:name w:val="Tekst podstawowy Znak"/>
    <w:aliases w:val="a2 Znak, Znak Znak"/>
    <w:basedOn w:val="Domylnaczcionkaakapitu"/>
    <w:link w:val="Tekstpodstawowy"/>
    <w:rsid w:val="00234E33"/>
    <w:rPr>
      <w:rFonts w:ascii="Arial" w:hAnsi="Arial"/>
      <w:sz w:val="24"/>
    </w:rPr>
  </w:style>
  <w:style w:type="paragraph" w:customStyle="1" w:styleId="rozdzia">
    <w:name w:val="rozdział"/>
    <w:basedOn w:val="Normalny"/>
    <w:autoRedefine/>
    <w:rsid w:val="00234E33"/>
    <w:pPr>
      <w:ind w:left="709" w:hanging="709"/>
      <w:jc w:val="both"/>
    </w:pPr>
    <w:rPr>
      <w:rFonts w:ascii="Verdana" w:hAnsi="Verdana"/>
      <w:bCs/>
      <w:color w:val="000000"/>
      <w:spacing w:val="4"/>
      <w:sz w:val="20"/>
      <w:szCs w:val="20"/>
    </w:rPr>
  </w:style>
  <w:style w:type="paragraph" w:styleId="Zwykytekst">
    <w:name w:val="Plain Text"/>
    <w:basedOn w:val="Normalny"/>
    <w:link w:val="ZwykytekstZnak"/>
    <w:rsid w:val="00EE4911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E4911"/>
    <w:rPr>
      <w:rFonts w:ascii="Courier New" w:hAnsi="Courier New"/>
    </w:rPr>
  </w:style>
  <w:style w:type="table" w:customStyle="1" w:styleId="Tabela-Siatka1">
    <w:name w:val="Tabela - Siatka1"/>
    <w:basedOn w:val="Standardowy"/>
    <w:next w:val="Tabela-Siatka"/>
    <w:uiPriority w:val="59"/>
    <w:rsid w:val="004B63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rsid w:val="000A00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A0036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586A78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D93EC9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93E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6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0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07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61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69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83D4D-4CCC-4D6F-9022-D96EB1AB3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4</Pages>
  <Words>1210</Words>
  <Characters>7260</Characters>
  <Application>Microsoft Office Word</Application>
  <DocSecurity>0</DocSecurity>
  <Lines>60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8454</CharactersWithSpaces>
  <SharedDoc>false</SharedDoc>
  <HLinks>
    <vt:vector size="12" baseType="variant">
      <vt:variant>
        <vt:i4>3670131</vt:i4>
      </vt:variant>
      <vt:variant>
        <vt:i4>3</vt:i4>
      </vt:variant>
      <vt:variant>
        <vt:i4>0</vt:i4>
      </vt:variant>
      <vt:variant>
        <vt:i4>5</vt:i4>
      </vt:variant>
      <vt:variant>
        <vt:lpwstr>http://www.vobis.pl/leksykon/slowo.aspx?id=2335</vt:lpwstr>
      </vt:variant>
      <vt:variant>
        <vt:lpwstr/>
      </vt:variant>
      <vt:variant>
        <vt:i4>4063345</vt:i4>
      </vt:variant>
      <vt:variant>
        <vt:i4>0</vt:i4>
      </vt:variant>
      <vt:variant>
        <vt:i4>0</vt:i4>
      </vt:variant>
      <vt:variant>
        <vt:i4>5</vt:i4>
      </vt:variant>
      <vt:variant>
        <vt:lpwstr>http://www.vobis.pl/leksykon/slowo.aspx?id=1166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GDDKIA</dc:creator>
  <cp:keywords/>
  <dc:description/>
  <cp:lastModifiedBy>Zarzeczny Tomasz</cp:lastModifiedBy>
  <cp:revision>78</cp:revision>
  <cp:lastPrinted>2016-04-03T09:50:00Z</cp:lastPrinted>
  <dcterms:created xsi:type="dcterms:W3CDTF">2014-03-27T09:42:00Z</dcterms:created>
  <dcterms:modified xsi:type="dcterms:W3CDTF">2026-05-06T09:13:00Z</dcterms:modified>
</cp:coreProperties>
</file>